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90955" w14:textId="77777777" w:rsidR="00470EE4" w:rsidRPr="009C6F6E" w:rsidRDefault="00470EE4" w:rsidP="00470EE4">
      <w:pPr>
        <w:pStyle w:val="Nagwek"/>
        <w:jc w:val="right"/>
        <w:rPr>
          <w:lang w:val="pl-PL"/>
        </w:rPr>
      </w:pPr>
      <w:r w:rsidRPr="009C6F6E">
        <w:rPr>
          <w:sz w:val="16"/>
          <w:lang w:val="pl-PL"/>
        </w:rPr>
        <w:t xml:space="preserve">Załącznik do umowy - DNSH i zielone </w:t>
      </w:r>
      <w:proofErr w:type="spellStart"/>
      <w:r w:rsidRPr="009C6F6E">
        <w:rPr>
          <w:sz w:val="16"/>
          <w:lang w:val="pl-PL"/>
        </w:rPr>
        <w:t>zamowienia</w:t>
      </w:r>
      <w:proofErr w:type="spellEnd"/>
    </w:p>
    <w:p w14:paraId="2DC8B79A" w14:textId="77777777" w:rsidR="009C6F6E" w:rsidRDefault="009C6F6E">
      <w:pPr>
        <w:jc w:val="center"/>
        <w:rPr>
          <w:b/>
          <w:sz w:val="32"/>
          <w:lang w:val="pl-PL"/>
        </w:rPr>
      </w:pPr>
    </w:p>
    <w:p w14:paraId="08386916" w14:textId="77777777" w:rsidR="003559AB" w:rsidRPr="009C6F6E" w:rsidRDefault="00067706">
      <w:pPr>
        <w:jc w:val="center"/>
        <w:rPr>
          <w:lang w:val="pl-PL"/>
        </w:rPr>
      </w:pPr>
      <w:r w:rsidRPr="009C6F6E">
        <w:rPr>
          <w:b/>
          <w:sz w:val="32"/>
          <w:lang w:val="pl-PL"/>
        </w:rPr>
        <w:t>RAPORT Z REALIZACJI WYMAGAN DNSH I ZIELONYCH ZAMOWIEN</w:t>
      </w:r>
    </w:p>
    <w:p w14:paraId="7724382C" w14:textId="77777777" w:rsidR="003559AB" w:rsidRPr="009C6F6E" w:rsidRDefault="00067706">
      <w:pPr>
        <w:jc w:val="center"/>
        <w:rPr>
          <w:lang w:val="pl-PL"/>
        </w:rPr>
      </w:pPr>
      <w:r w:rsidRPr="009C6F6E">
        <w:rPr>
          <w:sz w:val="22"/>
          <w:lang w:val="pl-PL"/>
        </w:rPr>
        <w:t xml:space="preserve">dla zadania: Modernizacja infrastruktury </w:t>
      </w:r>
      <w:r w:rsidR="009C6F6E" w:rsidRPr="009C6F6E">
        <w:rPr>
          <w:sz w:val="22"/>
          <w:lang w:val="pl-PL"/>
        </w:rPr>
        <w:t>wodociągowej</w:t>
      </w:r>
      <w:r w:rsidRPr="009C6F6E">
        <w:rPr>
          <w:sz w:val="22"/>
          <w:lang w:val="pl-PL"/>
        </w:rPr>
        <w:t xml:space="preserve"> w gminie Annopol</w:t>
      </w:r>
    </w:p>
    <w:p w14:paraId="438BDF41" w14:textId="77777777" w:rsidR="003559AB" w:rsidRPr="009C6F6E" w:rsidRDefault="00067706">
      <w:pPr>
        <w:spacing w:after="80" w:line="252" w:lineRule="auto"/>
        <w:rPr>
          <w:lang w:val="pl-PL"/>
        </w:rPr>
      </w:pPr>
      <w:r w:rsidRPr="009C6F6E">
        <w:rPr>
          <w:lang w:val="pl-PL"/>
        </w:rPr>
        <w:t xml:space="preserve">Dokument stanowi raport Wykonawcy </w:t>
      </w:r>
      <w:r w:rsidR="009C6F6E" w:rsidRPr="009C6F6E">
        <w:rPr>
          <w:lang w:val="pl-PL"/>
        </w:rPr>
        <w:t>potwierdzający</w:t>
      </w:r>
      <w:r w:rsidRPr="009C6F6E">
        <w:rPr>
          <w:lang w:val="pl-PL"/>
        </w:rPr>
        <w:t xml:space="preserve"> </w:t>
      </w:r>
      <w:r w:rsidR="009C6F6E" w:rsidRPr="009C6F6E">
        <w:rPr>
          <w:lang w:val="pl-PL"/>
        </w:rPr>
        <w:t>sposób</w:t>
      </w:r>
      <w:r w:rsidRPr="009C6F6E">
        <w:rPr>
          <w:lang w:val="pl-PL"/>
        </w:rPr>
        <w:t xml:space="preserve"> realizacji </w:t>
      </w:r>
      <w:r w:rsidR="009C6F6E" w:rsidRPr="009C6F6E">
        <w:rPr>
          <w:lang w:val="pl-PL"/>
        </w:rPr>
        <w:t>wymagań</w:t>
      </w:r>
      <w:r w:rsidRPr="009C6F6E">
        <w:rPr>
          <w:lang w:val="pl-PL"/>
        </w:rPr>
        <w:t xml:space="preserve"> </w:t>
      </w:r>
      <w:r w:rsidR="009C6F6E" w:rsidRPr="009C6F6E">
        <w:rPr>
          <w:lang w:val="pl-PL"/>
        </w:rPr>
        <w:t>środowiskowych</w:t>
      </w:r>
      <w:r w:rsidRPr="009C6F6E">
        <w:rPr>
          <w:lang w:val="pl-PL"/>
        </w:rPr>
        <w:t xml:space="preserve">, zasady DNSH oraz zielonych zamowien publicznych w ramach umowy. Raport </w:t>
      </w:r>
      <w:r w:rsidR="009C6F6E" w:rsidRPr="009C6F6E">
        <w:rPr>
          <w:lang w:val="pl-PL"/>
        </w:rPr>
        <w:t>należy</w:t>
      </w:r>
      <w:r w:rsidRPr="009C6F6E">
        <w:rPr>
          <w:lang w:val="pl-PL"/>
        </w:rPr>
        <w:t xml:space="preserve"> </w:t>
      </w:r>
      <w:r w:rsidR="009C6F6E" w:rsidRPr="009C6F6E">
        <w:rPr>
          <w:lang w:val="pl-PL"/>
        </w:rPr>
        <w:t>przekazać</w:t>
      </w:r>
      <w:r w:rsidRPr="009C6F6E">
        <w:rPr>
          <w:lang w:val="pl-PL"/>
        </w:rPr>
        <w:t xml:space="preserve"> </w:t>
      </w:r>
      <w:r w:rsidR="009C6F6E" w:rsidRPr="009C6F6E">
        <w:rPr>
          <w:lang w:val="pl-PL"/>
        </w:rPr>
        <w:t>Zamawiającemu</w:t>
      </w:r>
      <w:r w:rsidRPr="009C6F6E">
        <w:rPr>
          <w:lang w:val="pl-PL"/>
        </w:rPr>
        <w:t xml:space="preserve"> wraz z dokumentacja odbiorowa, </w:t>
      </w:r>
      <w:r w:rsidR="009C6F6E" w:rsidRPr="009C6F6E">
        <w:rPr>
          <w:lang w:val="pl-PL"/>
        </w:rPr>
        <w:t>najpóźniej</w:t>
      </w:r>
      <w:r w:rsidRPr="009C6F6E">
        <w:rPr>
          <w:lang w:val="pl-PL"/>
        </w:rPr>
        <w:t xml:space="preserve"> w dniu </w:t>
      </w:r>
      <w:r w:rsidR="009C6F6E" w:rsidRPr="009C6F6E">
        <w:rPr>
          <w:lang w:val="pl-PL"/>
        </w:rPr>
        <w:t>zgłoszenia</w:t>
      </w:r>
      <w:r w:rsidRPr="009C6F6E">
        <w:rPr>
          <w:lang w:val="pl-PL"/>
        </w:rPr>
        <w:t xml:space="preserve"> </w:t>
      </w:r>
      <w:r w:rsidR="009C6F6E" w:rsidRPr="009C6F6E">
        <w:rPr>
          <w:lang w:val="pl-PL"/>
        </w:rPr>
        <w:t>gotowości</w:t>
      </w:r>
      <w:r w:rsidRPr="009C6F6E">
        <w:rPr>
          <w:lang w:val="pl-PL"/>
        </w:rPr>
        <w:t xml:space="preserve"> do odbioru </w:t>
      </w:r>
      <w:r w:rsidR="009C6F6E" w:rsidRPr="009C6F6E">
        <w:rPr>
          <w:lang w:val="pl-PL"/>
        </w:rPr>
        <w:t>końcowego</w:t>
      </w:r>
      <w:r w:rsidRPr="009C6F6E">
        <w:rPr>
          <w:lang w:val="pl-PL"/>
        </w:rPr>
        <w:t xml:space="preserve">, chyba </w:t>
      </w:r>
      <w:r w:rsidR="009C6F6E" w:rsidRPr="009C6F6E">
        <w:rPr>
          <w:lang w:val="pl-PL"/>
        </w:rPr>
        <w:t>że</w:t>
      </w:r>
      <w:r w:rsidRPr="009C6F6E">
        <w:rPr>
          <w:lang w:val="pl-PL"/>
        </w:rPr>
        <w:t xml:space="preserve"> umowa stanowi inaczej.</w:t>
      </w:r>
    </w:p>
    <w:p w14:paraId="68009069" w14:textId="77777777" w:rsidR="003559AB" w:rsidRPr="009C6F6E" w:rsidRDefault="00067706">
      <w:pPr>
        <w:spacing w:before="200" w:after="60"/>
        <w:rPr>
          <w:lang w:val="pl-PL"/>
        </w:rPr>
      </w:pPr>
      <w:r w:rsidRPr="009C6F6E">
        <w:rPr>
          <w:b/>
          <w:sz w:val="26"/>
          <w:lang w:val="pl-PL"/>
        </w:rPr>
        <w:t xml:space="preserve">1. Dane </w:t>
      </w:r>
      <w:r w:rsidR="009C6F6E" w:rsidRPr="009C6F6E">
        <w:rPr>
          <w:b/>
          <w:sz w:val="26"/>
          <w:lang w:val="pl-PL"/>
        </w:rPr>
        <w:t>ogólne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156"/>
        <w:gridCol w:w="5156"/>
      </w:tblGrid>
      <w:tr w:rsidR="003559AB" w:rsidRPr="00470EE4" w14:paraId="5A84E4C5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78B0F724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b/>
                <w:lang w:val="pl-PL"/>
              </w:rPr>
              <w:t>Nazwa projektu / zamowienia</w:t>
            </w:r>
          </w:p>
        </w:tc>
        <w:tc>
          <w:tcPr>
            <w:tcW w:w="5156" w:type="dxa"/>
            <w:vAlign w:val="center"/>
          </w:tcPr>
          <w:p w14:paraId="3806089B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lang w:val="pl-PL"/>
              </w:rPr>
              <w:t xml:space="preserve">Modernizacja infrastruktury </w:t>
            </w:r>
            <w:r w:rsidR="009C6F6E" w:rsidRPr="009C6F6E">
              <w:rPr>
                <w:lang w:val="pl-PL"/>
              </w:rPr>
              <w:t>wodociągowej</w:t>
            </w:r>
            <w:r w:rsidRPr="009C6F6E">
              <w:rPr>
                <w:lang w:val="pl-PL"/>
              </w:rPr>
              <w:t xml:space="preserve"> w gminie Annopol</w:t>
            </w:r>
          </w:p>
        </w:tc>
      </w:tr>
      <w:tr w:rsidR="003559AB" w:rsidRPr="00470EE4" w14:paraId="16141915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374937D4" w14:textId="77777777" w:rsidR="003559AB" w:rsidRPr="009C6F6E" w:rsidRDefault="009C6F6E">
            <w:pPr>
              <w:rPr>
                <w:lang w:val="pl-PL"/>
              </w:rPr>
            </w:pPr>
            <w:r w:rsidRPr="009C6F6E">
              <w:rPr>
                <w:b/>
                <w:lang w:val="pl-PL"/>
              </w:rPr>
              <w:t>Zamawiający</w:t>
            </w:r>
          </w:p>
        </w:tc>
        <w:tc>
          <w:tcPr>
            <w:tcW w:w="5156" w:type="dxa"/>
            <w:vAlign w:val="center"/>
          </w:tcPr>
          <w:p w14:paraId="0EEF86D4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lang w:val="pl-PL"/>
              </w:rPr>
              <w:t>Gmina Annopol, ul. Rynek 1, 23-235 Annopol</w:t>
            </w:r>
          </w:p>
        </w:tc>
      </w:tr>
      <w:tr w:rsidR="003559AB" w:rsidRPr="009C6F6E" w14:paraId="562257C4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1C12F899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b/>
                <w:lang w:val="pl-PL"/>
              </w:rPr>
              <w:t>Wykonawca</w:t>
            </w:r>
          </w:p>
        </w:tc>
        <w:tc>
          <w:tcPr>
            <w:tcW w:w="5156" w:type="dxa"/>
            <w:vAlign w:val="center"/>
          </w:tcPr>
          <w:p w14:paraId="1ED7C161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lang w:val="pl-PL"/>
              </w:rPr>
              <w:t>................................................................................................</w:t>
            </w:r>
          </w:p>
        </w:tc>
      </w:tr>
      <w:tr w:rsidR="003559AB" w:rsidRPr="009C6F6E" w14:paraId="0B04CEFB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7E8DD683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b/>
                <w:lang w:val="pl-PL"/>
              </w:rPr>
              <w:t>Numer umowy</w:t>
            </w:r>
          </w:p>
        </w:tc>
        <w:tc>
          <w:tcPr>
            <w:tcW w:w="5156" w:type="dxa"/>
            <w:vAlign w:val="center"/>
          </w:tcPr>
          <w:p w14:paraId="226B5767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lang w:val="pl-PL"/>
              </w:rPr>
              <w:t>................................................................................................</w:t>
            </w:r>
          </w:p>
        </w:tc>
      </w:tr>
      <w:tr w:rsidR="003559AB" w:rsidRPr="009C6F6E" w14:paraId="7156474D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52852E60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b/>
                <w:lang w:val="pl-PL"/>
              </w:rPr>
              <w:t>Rodzaj raportu</w:t>
            </w:r>
          </w:p>
        </w:tc>
        <w:tc>
          <w:tcPr>
            <w:tcW w:w="5156" w:type="dxa"/>
            <w:vAlign w:val="center"/>
          </w:tcPr>
          <w:p w14:paraId="5A5105BF" w14:textId="77777777" w:rsidR="003559AB" w:rsidRPr="009C6F6E" w:rsidRDefault="009C6F6E">
            <w:pPr>
              <w:rPr>
                <w:lang w:val="pl-PL"/>
              </w:rPr>
            </w:pPr>
            <w:r w:rsidRPr="009C6F6E">
              <w:rPr>
                <w:lang w:val="pl-PL"/>
              </w:rPr>
              <w:t>[]</w:t>
            </w:r>
            <w:r w:rsidR="00067706" w:rsidRPr="009C6F6E">
              <w:rPr>
                <w:lang w:val="pl-PL"/>
              </w:rPr>
              <w:t xml:space="preserve"> </w:t>
            </w:r>
            <w:r w:rsidRPr="009C6F6E">
              <w:rPr>
                <w:lang w:val="pl-PL"/>
              </w:rPr>
              <w:t>częściowy []</w:t>
            </w:r>
            <w:r w:rsidR="00067706" w:rsidRPr="009C6F6E">
              <w:rPr>
                <w:lang w:val="pl-PL"/>
              </w:rPr>
              <w:t xml:space="preserve"> </w:t>
            </w:r>
            <w:r w:rsidRPr="009C6F6E">
              <w:rPr>
                <w:lang w:val="pl-PL"/>
              </w:rPr>
              <w:t>końcowy</w:t>
            </w:r>
          </w:p>
        </w:tc>
      </w:tr>
      <w:tr w:rsidR="003559AB" w:rsidRPr="009C6F6E" w14:paraId="5C0AA6B2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15FA49CA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b/>
                <w:lang w:val="pl-PL"/>
              </w:rPr>
              <w:t xml:space="preserve">Okres realizacji </w:t>
            </w:r>
            <w:r w:rsidR="009C6F6E" w:rsidRPr="009C6F6E">
              <w:rPr>
                <w:b/>
                <w:lang w:val="pl-PL"/>
              </w:rPr>
              <w:t>objęty</w:t>
            </w:r>
            <w:r w:rsidRPr="009C6F6E">
              <w:rPr>
                <w:b/>
                <w:lang w:val="pl-PL"/>
              </w:rPr>
              <w:t xml:space="preserve"> raportem</w:t>
            </w:r>
          </w:p>
        </w:tc>
        <w:tc>
          <w:tcPr>
            <w:tcW w:w="5156" w:type="dxa"/>
            <w:vAlign w:val="center"/>
          </w:tcPr>
          <w:p w14:paraId="3DED84C1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lang w:val="pl-PL"/>
              </w:rPr>
              <w:t>od .............................. do ..............................</w:t>
            </w:r>
          </w:p>
        </w:tc>
      </w:tr>
      <w:tr w:rsidR="003559AB" w:rsidRPr="00470EE4" w14:paraId="6828F941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1FA9D88D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b/>
                <w:lang w:val="pl-PL"/>
              </w:rPr>
              <w:t>Miejsce realizacji</w:t>
            </w:r>
          </w:p>
        </w:tc>
        <w:tc>
          <w:tcPr>
            <w:tcW w:w="5156" w:type="dxa"/>
            <w:vAlign w:val="center"/>
          </w:tcPr>
          <w:p w14:paraId="51E5638D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lang w:val="pl-PL"/>
              </w:rPr>
              <w:t xml:space="preserve">Gmina Annopol, woj. lubelskie, powiat </w:t>
            </w:r>
            <w:r w:rsidR="009C6F6E" w:rsidRPr="009C6F6E">
              <w:rPr>
                <w:lang w:val="pl-PL"/>
              </w:rPr>
              <w:t>kraśnicki</w:t>
            </w:r>
          </w:p>
        </w:tc>
      </w:tr>
      <w:tr w:rsidR="003559AB" w:rsidRPr="009C6F6E" w14:paraId="5BE48960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06EF1513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b/>
                <w:lang w:val="pl-PL"/>
              </w:rPr>
              <w:t xml:space="preserve">Data </w:t>
            </w:r>
            <w:r w:rsidR="009C6F6E" w:rsidRPr="009C6F6E">
              <w:rPr>
                <w:b/>
                <w:lang w:val="pl-PL"/>
              </w:rPr>
              <w:t>sporządzenia</w:t>
            </w:r>
            <w:r w:rsidRPr="009C6F6E">
              <w:rPr>
                <w:b/>
                <w:lang w:val="pl-PL"/>
              </w:rPr>
              <w:t xml:space="preserve"> raportu</w:t>
            </w:r>
          </w:p>
        </w:tc>
        <w:tc>
          <w:tcPr>
            <w:tcW w:w="5156" w:type="dxa"/>
            <w:vAlign w:val="center"/>
          </w:tcPr>
          <w:p w14:paraId="1D0820F1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lang w:val="pl-PL"/>
              </w:rPr>
              <w:t>..............................</w:t>
            </w:r>
          </w:p>
        </w:tc>
      </w:tr>
      <w:tr w:rsidR="003559AB" w:rsidRPr="00470EE4" w14:paraId="4697BAA3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6977212F" w14:textId="77777777" w:rsidR="003559AB" w:rsidRPr="009C6F6E" w:rsidRDefault="00067706">
            <w:pPr>
              <w:rPr>
                <w:lang w:val="pl-PL"/>
              </w:rPr>
            </w:pPr>
            <w:r w:rsidRPr="009C6F6E">
              <w:rPr>
                <w:b/>
                <w:lang w:val="pl-PL"/>
              </w:rPr>
              <w:t>Osoba odpowiedzialna po stronie Wykonawcy</w:t>
            </w:r>
          </w:p>
        </w:tc>
        <w:tc>
          <w:tcPr>
            <w:tcW w:w="5156" w:type="dxa"/>
            <w:vAlign w:val="center"/>
          </w:tcPr>
          <w:p w14:paraId="1A40E4D7" w14:textId="77777777" w:rsidR="003559AB" w:rsidRPr="009C6F6E" w:rsidRDefault="009C6F6E">
            <w:pPr>
              <w:rPr>
                <w:lang w:val="pl-PL"/>
              </w:rPr>
            </w:pPr>
            <w:r w:rsidRPr="009C6F6E">
              <w:rPr>
                <w:lang w:val="pl-PL"/>
              </w:rPr>
              <w:t>imię</w:t>
            </w:r>
            <w:r w:rsidR="00067706" w:rsidRPr="009C6F6E">
              <w:rPr>
                <w:lang w:val="pl-PL"/>
              </w:rPr>
              <w:t xml:space="preserve"> i nazwisko: ....................................... tel./e-mail: .......................................</w:t>
            </w:r>
          </w:p>
        </w:tc>
      </w:tr>
    </w:tbl>
    <w:p w14:paraId="45DFD156" w14:textId="77777777" w:rsidR="003559AB" w:rsidRPr="009C6F6E" w:rsidRDefault="00067706">
      <w:pPr>
        <w:spacing w:before="200" w:after="60"/>
        <w:rPr>
          <w:lang w:val="pl-PL"/>
        </w:rPr>
      </w:pPr>
      <w:r w:rsidRPr="009C6F6E">
        <w:rPr>
          <w:b/>
          <w:sz w:val="26"/>
          <w:lang w:val="pl-PL"/>
        </w:rPr>
        <w:t xml:space="preserve">2. Zakres rzeczowy </w:t>
      </w:r>
      <w:r w:rsidR="009C6F6E" w:rsidRPr="009C6F6E">
        <w:rPr>
          <w:b/>
          <w:sz w:val="26"/>
          <w:lang w:val="pl-PL"/>
        </w:rPr>
        <w:t>objęty</w:t>
      </w:r>
      <w:r w:rsidRPr="009C6F6E">
        <w:rPr>
          <w:b/>
          <w:sz w:val="26"/>
          <w:lang w:val="pl-PL"/>
        </w:rPr>
        <w:t xml:space="preserve"> raportem</w:t>
      </w:r>
    </w:p>
    <w:p w14:paraId="366EAD14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W okresie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objętym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raportem wykonano lub realizowano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następujący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zakres prac.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Należy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zaznaczyć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właściwe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pozycje oraz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opisać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faktycznie wykonane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czynności</w:t>
      </w:r>
      <w:r w:rsidRPr="009C6F6E">
        <w:rPr>
          <w:rFonts w:asciiTheme="minorHAnsi" w:hAnsiTheme="minorHAnsi"/>
          <w:sz w:val="20"/>
          <w:szCs w:val="20"/>
          <w:lang w:val="pl-PL"/>
        </w:rPr>
        <w:t>.</w:t>
      </w:r>
    </w:p>
    <w:p w14:paraId="4EF2B421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remont / modernizacja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ujęć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wody</w:t>
      </w:r>
    </w:p>
    <w:p w14:paraId="4FF523FD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rozbudowa sieci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wodociągowej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w tym odcinka sieci przy ul.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Leśnej</w:t>
      </w:r>
    </w:p>
    <w:p w14:paraId="0A727E20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wykonanie systemu monitoringu sieci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wodociągowej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w tym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punktów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pomiarowych</w:t>
      </w:r>
    </w:p>
    <w:p w14:paraId="655D439A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wymiana wodomierzy na wodomierze ze zdalnym odczytem</w:t>
      </w:r>
    </w:p>
    <w:p w14:paraId="45F74AB4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dostawa i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montaż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pomp,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zestawów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hydroforowych,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chloratorów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armatury,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przepływomierzy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sterowników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lub innych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urządzeń</w:t>
      </w:r>
    </w:p>
    <w:p w14:paraId="3AF9BA7A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[ ] roboty ziemne, instalacyjne, elektryczne lub </w:t>
      </w:r>
      <w:proofErr w:type="spellStart"/>
      <w:r w:rsidRPr="009C6F6E">
        <w:rPr>
          <w:rFonts w:asciiTheme="minorHAnsi" w:hAnsiTheme="minorHAnsi"/>
          <w:sz w:val="20"/>
          <w:szCs w:val="20"/>
          <w:lang w:val="pl-PL"/>
        </w:rPr>
        <w:t>AKPiA</w:t>
      </w:r>
      <w:proofErr w:type="spellEnd"/>
    </w:p>
    <w:p w14:paraId="1973A10E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- [ ] inne: ............................................................................................................................</w:t>
      </w:r>
    </w:p>
    <w:p w14:paraId="03F65B8C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Opis wykonanych prac:</w:t>
      </w:r>
    </w:p>
    <w:p w14:paraId="1D22CBF3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5AF6E4B2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4CB05C13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24C935D2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562288DD" w14:textId="77777777" w:rsidR="003559AB" w:rsidRPr="009C6F6E" w:rsidRDefault="00067706">
      <w:pPr>
        <w:spacing w:before="20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3. Podsumowanie realizacji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wymagań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 DNSH</w:t>
      </w:r>
    </w:p>
    <w:p w14:paraId="05E95C62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Wykonawca potwierdza, ze prace wykonano z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uwzględnieniem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zasady „nie czyn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poważnych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szkód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” (DNSH), tj. bez powodowania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znaczącej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szkody dla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celów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środowiskowych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oraz z poszanowaniem zasad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zrównoważonego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rozwoju i zielonych zamowien publicznych.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92"/>
        <w:gridCol w:w="3175"/>
        <w:gridCol w:w="2551"/>
        <w:gridCol w:w="3170"/>
      </w:tblGrid>
      <w:tr w:rsidR="003559AB" w:rsidRPr="009C6F6E" w14:paraId="0AC86150" w14:textId="77777777">
        <w:trPr>
          <w:jc w:val="center"/>
        </w:trPr>
        <w:tc>
          <w:tcPr>
            <w:tcW w:w="454" w:type="dxa"/>
            <w:shd w:val="clear" w:color="auto" w:fill="E7E6E6"/>
          </w:tcPr>
          <w:p w14:paraId="6489C3C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3175" w:type="dxa"/>
            <w:shd w:val="clear" w:color="auto" w:fill="E7E6E6"/>
          </w:tcPr>
          <w:p w14:paraId="1427F778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Cel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środowiskowy</w:t>
            </w:r>
          </w:p>
        </w:tc>
        <w:tc>
          <w:tcPr>
            <w:tcW w:w="2551" w:type="dxa"/>
            <w:shd w:val="clear" w:color="auto" w:fill="E7E6E6"/>
          </w:tcPr>
          <w:p w14:paraId="5C4D721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Ocena Wykonawcy</w:t>
            </w:r>
          </w:p>
        </w:tc>
        <w:tc>
          <w:tcPr>
            <w:tcW w:w="2948" w:type="dxa"/>
            <w:shd w:val="clear" w:color="auto" w:fill="E7E6E6"/>
          </w:tcPr>
          <w:p w14:paraId="221E9860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Uwagi / dowody</w:t>
            </w:r>
          </w:p>
        </w:tc>
      </w:tr>
      <w:tr w:rsidR="003559AB" w:rsidRPr="009C6F6E" w14:paraId="1A92B5A8" w14:textId="77777777">
        <w:trPr>
          <w:jc w:val="center"/>
        </w:trPr>
        <w:tc>
          <w:tcPr>
            <w:tcW w:w="454" w:type="dxa"/>
          </w:tcPr>
          <w:p w14:paraId="4449E3A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3175" w:type="dxa"/>
          </w:tcPr>
          <w:p w14:paraId="61AF29E0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Łagodzenie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zmian klimatu</w:t>
            </w:r>
          </w:p>
        </w:tc>
        <w:tc>
          <w:tcPr>
            <w:tcW w:w="2551" w:type="dxa"/>
          </w:tcPr>
          <w:p w14:paraId="17E656A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[ ]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spełniono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  [ ] nie dotyczy   [ ] wymaga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wyjaśnienia</w:t>
            </w:r>
          </w:p>
        </w:tc>
        <w:tc>
          <w:tcPr>
            <w:tcW w:w="2948" w:type="dxa"/>
          </w:tcPr>
          <w:p w14:paraId="7A97548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........................................................................</w:t>
            </w:r>
          </w:p>
        </w:tc>
      </w:tr>
      <w:tr w:rsidR="003559AB" w:rsidRPr="009C6F6E" w14:paraId="0AFAA9AD" w14:textId="77777777">
        <w:trPr>
          <w:jc w:val="center"/>
        </w:trPr>
        <w:tc>
          <w:tcPr>
            <w:tcW w:w="454" w:type="dxa"/>
          </w:tcPr>
          <w:p w14:paraId="094FB63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3175" w:type="dxa"/>
          </w:tcPr>
          <w:p w14:paraId="520D2634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Adaptacja do zmian klimatu</w:t>
            </w:r>
          </w:p>
        </w:tc>
        <w:tc>
          <w:tcPr>
            <w:tcW w:w="2551" w:type="dxa"/>
          </w:tcPr>
          <w:p w14:paraId="5D7F7FC4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[ ]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spełniono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  [ ] nie dotyczy   [ ] wymaga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wyjaśnienia</w:t>
            </w:r>
          </w:p>
        </w:tc>
        <w:tc>
          <w:tcPr>
            <w:tcW w:w="2948" w:type="dxa"/>
          </w:tcPr>
          <w:p w14:paraId="7F556B1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........................................................................</w:t>
            </w:r>
          </w:p>
        </w:tc>
      </w:tr>
      <w:tr w:rsidR="003559AB" w:rsidRPr="009C6F6E" w14:paraId="35978B9B" w14:textId="77777777">
        <w:trPr>
          <w:jc w:val="center"/>
        </w:trPr>
        <w:tc>
          <w:tcPr>
            <w:tcW w:w="454" w:type="dxa"/>
          </w:tcPr>
          <w:p w14:paraId="4D4C149C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lastRenderedPageBreak/>
              <w:t>3</w:t>
            </w:r>
          </w:p>
        </w:tc>
        <w:tc>
          <w:tcPr>
            <w:tcW w:w="3175" w:type="dxa"/>
          </w:tcPr>
          <w:p w14:paraId="7ABF7870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Zrównoważone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wykorzystywanie i ochrona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zasobów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wodnych</w:t>
            </w:r>
          </w:p>
        </w:tc>
        <w:tc>
          <w:tcPr>
            <w:tcW w:w="2551" w:type="dxa"/>
          </w:tcPr>
          <w:p w14:paraId="1E7C63B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[ ]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spełniono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  [ ] nie dotyczy   [ ] wymaga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wyjaśnienia</w:t>
            </w:r>
          </w:p>
        </w:tc>
        <w:tc>
          <w:tcPr>
            <w:tcW w:w="2948" w:type="dxa"/>
          </w:tcPr>
          <w:p w14:paraId="250B17A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........................................................................</w:t>
            </w:r>
          </w:p>
        </w:tc>
      </w:tr>
      <w:tr w:rsidR="003559AB" w:rsidRPr="009C6F6E" w14:paraId="5175C749" w14:textId="77777777">
        <w:trPr>
          <w:jc w:val="center"/>
        </w:trPr>
        <w:tc>
          <w:tcPr>
            <w:tcW w:w="454" w:type="dxa"/>
          </w:tcPr>
          <w:p w14:paraId="11D391A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3175" w:type="dxa"/>
          </w:tcPr>
          <w:p w14:paraId="7C876D0F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Gospodarka o obiegu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zamkniętym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, odpady i recykling</w:t>
            </w:r>
          </w:p>
        </w:tc>
        <w:tc>
          <w:tcPr>
            <w:tcW w:w="2551" w:type="dxa"/>
          </w:tcPr>
          <w:p w14:paraId="726FDDE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[ ]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spełniono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  [ ] nie dotyczy   [ ] wymaga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wyjaśnienia</w:t>
            </w:r>
          </w:p>
        </w:tc>
        <w:tc>
          <w:tcPr>
            <w:tcW w:w="2948" w:type="dxa"/>
          </w:tcPr>
          <w:p w14:paraId="48A0875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........................................................................</w:t>
            </w:r>
          </w:p>
        </w:tc>
      </w:tr>
      <w:tr w:rsidR="003559AB" w:rsidRPr="009C6F6E" w14:paraId="1D3CC7DC" w14:textId="77777777">
        <w:trPr>
          <w:jc w:val="center"/>
        </w:trPr>
        <w:tc>
          <w:tcPr>
            <w:tcW w:w="454" w:type="dxa"/>
          </w:tcPr>
          <w:p w14:paraId="2E6B26D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3175" w:type="dxa"/>
          </w:tcPr>
          <w:p w14:paraId="5FBCFDF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Zapobieganie zanieczyszczeniom powietrza, wody i gleby</w:t>
            </w:r>
          </w:p>
        </w:tc>
        <w:tc>
          <w:tcPr>
            <w:tcW w:w="2551" w:type="dxa"/>
          </w:tcPr>
          <w:p w14:paraId="70679EA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[ ]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spełniono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  [ ] nie dotyczy   [ ] wymaga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wyjaśnienia</w:t>
            </w:r>
          </w:p>
        </w:tc>
        <w:tc>
          <w:tcPr>
            <w:tcW w:w="2948" w:type="dxa"/>
          </w:tcPr>
          <w:p w14:paraId="523D85A4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........................................................................</w:t>
            </w:r>
          </w:p>
        </w:tc>
      </w:tr>
      <w:tr w:rsidR="003559AB" w:rsidRPr="009C6F6E" w14:paraId="447DC05A" w14:textId="77777777">
        <w:trPr>
          <w:jc w:val="center"/>
        </w:trPr>
        <w:tc>
          <w:tcPr>
            <w:tcW w:w="454" w:type="dxa"/>
          </w:tcPr>
          <w:p w14:paraId="3FCC1040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3175" w:type="dxa"/>
          </w:tcPr>
          <w:p w14:paraId="12982C1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Ochrona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bioróżnorodności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ekosystemów</w:t>
            </w:r>
          </w:p>
        </w:tc>
        <w:tc>
          <w:tcPr>
            <w:tcW w:w="2551" w:type="dxa"/>
          </w:tcPr>
          <w:p w14:paraId="72E1053C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[ ]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spełniono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  [ ] nie dotyczy   [ ] wymaga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wyjaśnienia</w:t>
            </w:r>
          </w:p>
        </w:tc>
        <w:tc>
          <w:tcPr>
            <w:tcW w:w="2948" w:type="dxa"/>
          </w:tcPr>
          <w:p w14:paraId="3D92D18C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........................................................................</w:t>
            </w:r>
          </w:p>
        </w:tc>
      </w:tr>
    </w:tbl>
    <w:p w14:paraId="27490407" w14:textId="77777777" w:rsidR="003559AB" w:rsidRPr="009C6F6E" w:rsidRDefault="00067706">
      <w:pPr>
        <w:spacing w:before="20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4.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Szczegółowa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 karta weryfikacji DNSH</w:t>
      </w:r>
    </w:p>
    <w:p w14:paraId="372C5763" w14:textId="77777777" w:rsidR="003559AB" w:rsidRPr="009C6F6E" w:rsidRDefault="00067706">
      <w:pPr>
        <w:spacing w:before="12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4.1.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Łagodzenie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 zmian klimatu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92"/>
        <w:gridCol w:w="4762"/>
        <w:gridCol w:w="1587"/>
        <w:gridCol w:w="2841"/>
      </w:tblGrid>
      <w:tr w:rsidR="003559AB" w:rsidRPr="009C6F6E" w14:paraId="046D257A" w14:textId="77777777">
        <w:trPr>
          <w:jc w:val="center"/>
        </w:trPr>
        <w:tc>
          <w:tcPr>
            <w:tcW w:w="397" w:type="dxa"/>
            <w:shd w:val="clear" w:color="auto" w:fill="E7E6E6"/>
          </w:tcPr>
          <w:p w14:paraId="3B21387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4762" w:type="dxa"/>
            <w:shd w:val="clear" w:color="auto" w:fill="E7E6E6"/>
          </w:tcPr>
          <w:p w14:paraId="047F523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Wymaganie /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działanie</w:t>
            </w: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kontrolne</w:t>
            </w:r>
          </w:p>
        </w:tc>
        <w:tc>
          <w:tcPr>
            <w:tcW w:w="1587" w:type="dxa"/>
            <w:shd w:val="clear" w:color="auto" w:fill="E7E6E6"/>
          </w:tcPr>
          <w:p w14:paraId="23810768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Status</w:t>
            </w:r>
          </w:p>
        </w:tc>
        <w:tc>
          <w:tcPr>
            <w:tcW w:w="2381" w:type="dxa"/>
            <w:shd w:val="clear" w:color="auto" w:fill="E7E6E6"/>
          </w:tcPr>
          <w:p w14:paraId="2805DFF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Uwagi / dowody</w:t>
            </w:r>
          </w:p>
        </w:tc>
      </w:tr>
      <w:tr w:rsidR="003559AB" w:rsidRPr="009C6F6E" w14:paraId="2FC97ACA" w14:textId="77777777">
        <w:trPr>
          <w:jc w:val="center"/>
        </w:trPr>
        <w:tc>
          <w:tcPr>
            <w:tcW w:w="397" w:type="dxa"/>
          </w:tcPr>
          <w:p w14:paraId="6A4375A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4762" w:type="dxa"/>
          </w:tcPr>
          <w:p w14:paraId="3904D08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Zastosowano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urządzenia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materiały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lub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rozwiązania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o parametrach zgodnych z dokumentacja, w tym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urządzenia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energooszczędne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jeżeli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dotyczy.</w:t>
            </w:r>
          </w:p>
        </w:tc>
        <w:tc>
          <w:tcPr>
            <w:tcW w:w="1587" w:type="dxa"/>
          </w:tcPr>
          <w:p w14:paraId="08C0642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 ] tak   [ ] nie   [ ] n/d</w:t>
            </w:r>
          </w:p>
        </w:tc>
        <w:tc>
          <w:tcPr>
            <w:tcW w:w="2381" w:type="dxa"/>
          </w:tcPr>
          <w:p w14:paraId="57CEB38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52B7D462" w14:textId="77777777">
        <w:trPr>
          <w:jc w:val="center"/>
        </w:trPr>
        <w:tc>
          <w:tcPr>
            <w:tcW w:w="397" w:type="dxa"/>
          </w:tcPr>
          <w:p w14:paraId="5F7854D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4762" w:type="dxa"/>
          </w:tcPr>
          <w:p w14:paraId="265AFA6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Ograniczano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jałowa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prace maszyn,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pojazdów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urządzeń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587" w:type="dxa"/>
          </w:tcPr>
          <w:p w14:paraId="0B44C31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 ] tak   [ ] nie   [ ] n/d</w:t>
            </w:r>
          </w:p>
        </w:tc>
        <w:tc>
          <w:tcPr>
            <w:tcW w:w="2381" w:type="dxa"/>
          </w:tcPr>
          <w:p w14:paraId="67FC3CD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0E7F9143" w14:textId="77777777">
        <w:trPr>
          <w:jc w:val="center"/>
        </w:trPr>
        <w:tc>
          <w:tcPr>
            <w:tcW w:w="397" w:type="dxa"/>
          </w:tcPr>
          <w:p w14:paraId="715B953B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4762" w:type="dxa"/>
          </w:tcPr>
          <w:p w14:paraId="6178EC4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Wykorzystywano sprawny technicznie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sprzęt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ograniczający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nadmierna emisje spalin,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hałasu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pyłów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587" w:type="dxa"/>
          </w:tcPr>
          <w:p w14:paraId="770D0C5F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 ] tak   [ ] nie   [ ] n/d</w:t>
            </w:r>
          </w:p>
        </w:tc>
        <w:tc>
          <w:tcPr>
            <w:tcW w:w="2381" w:type="dxa"/>
          </w:tcPr>
          <w:p w14:paraId="4AA09BA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6D9F6DF3" w14:textId="77777777">
        <w:trPr>
          <w:jc w:val="center"/>
        </w:trPr>
        <w:tc>
          <w:tcPr>
            <w:tcW w:w="397" w:type="dxa"/>
          </w:tcPr>
          <w:p w14:paraId="4EF4710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4762" w:type="dxa"/>
          </w:tcPr>
          <w:p w14:paraId="12A13ADE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Nie stwierdzono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działań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powodujących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znaczący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wzrost emisji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gazów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cieplarnianych.</w:t>
            </w:r>
          </w:p>
        </w:tc>
        <w:tc>
          <w:tcPr>
            <w:tcW w:w="1587" w:type="dxa"/>
          </w:tcPr>
          <w:p w14:paraId="4E5C0CE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 ] tak   [ ] nie   [ ] n/d</w:t>
            </w:r>
          </w:p>
        </w:tc>
        <w:tc>
          <w:tcPr>
            <w:tcW w:w="2381" w:type="dxa"/>
          </w:tcPr>
          <w:p w14:paraId="3C679A8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</w:tbl>
    <w:p w14:paraId="184A05BB" w14:textId="77777777" w:rsidR="003559AB" w:rsidRPr="009C6F6E" w:rsidRDefault="00067706">
      <w:pPr>
        <w:spacing w:before="12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>4.2. Adaptacja do zmian klimatu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92"/>
        <w:gridCol w:w="4762"/>
        <w:gridCol w:w="1587"/>
        <w:gridCol w:w="2841"/>
      </w:tblGrid>
      <w:tr w:rsidR="003559AB" w:rsidRPr="009C6F6E" w14:paraId="4FA9104F" w14:textId="77777777">
        <w:trPr>
          <w:jc w:val="center"/>
        </w:trPr>
        <w:tc>
          <w:tcPr>
            <w:tcW w:w="397" w:type="dxa"/>
            <w:shd w:val="clear" w:color="auto" w:fill="E7E6E6"/>
          </w:tcPr>
          <w:p w14:paraId="6ACA938C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4762" w:type="dxa"/>
            <w:shd w:val="clear" w:color="auto" w:fill="E7E6E6"/>
          </w:tcPr>
          <w:p w14:paraId="788B600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Wymaganie /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działanie</w:t>
            </w: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kontrolne</w:t>
            </w:r>
          </w:p>
        </w:tc>
        <w:tc>
          <w:tcPr>
            <w:tcW w:w="1587" w:type="dxa"/>
            <w:shd w:val="clear" w:color="auto" w:fill="E7E6E6"/>
          </w:tcPr>
          <w:p w14:paraId="15F034FB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Status</w:t>
            </w:r>
          </w:p>
        </w:tc>
        <w:tc>
          <w:tcPr>
            <w:tcW w:w="2381" w:type="dxa"/>
            <w:shd w:val="clear" w:color="auto" w:fill="E7E6E6"/>
          </w:tcPr>
          <w:p w14:paraId="3B2D307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Uwagi / dowody</w:t>
            </w:r>
          </w:p>
        </w:tc>
      </w:tr>
      <w:tr w:rsidR="003559AB" w:rsidRPr="009C6F6E" w14:paraId="49497440" w14:textId="77777777">
        <w:trPr>
          <w:jc w:val="center"/>
        </w:trPr>
        <w:tc>
          <w:tcPr>
            <w:tcW w:w="397" w:type="dxa"/>
          </w:tcPr>
          <w:p w14:paraId="23E380B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4762" w:type="dxa"/>
          </w:tcPr>
          <w:p w14:paraId="69CCBF8B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Roboty wykonano w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sposób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zapewniający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trwałość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infrastruktury i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odporność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na typowe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oddziaływania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klimatyczne.</w:t>
            </w:r>
          </w:p>
        </w:tc>
        <w:tc>
          <w:tcPr>
            <w:tcW w:w="1587" w:type="dxa"/>
          </w:tcPr>
          <w:p w14:paraId="6EDD2F01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36612EB4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487826E6" w14:textId="77777777">
        <w:trPr>
          <w:jc w:val="center"/>
        </w:trPr>
        <w:tc>
          <w:tcPr>
            <w:tcW w:w="397" w:type="dxa"/>
          </w:tcPr>
          <w:p w14:paraId="21FD925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4762" w:type="dxa"/>
          </w:tcPr>
          <w:p w14:paraId="17E309D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Elementy sieci, instalacji i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urządzeń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zamontowano zgodnie z dokumentacja techniczna oraz zasadami wiedzy technicznej.</w:t>
            </w:r>
          </w:p>
        </w:tc>
        <w:tc>
          <w:tcPr>
            <w:tcW w:w="1587" w:type="dxa"/>
          </w:tcPr>
          <w:p w14:paraId="7BFC48F9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1888858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49547E39" w14:textId="77777777">
        <w:trPr>
          <w:jc w:val="center"/>
        </w:trPr>
        <w:tc>
          <w:tcPr>
            <w:tcW w:w="397" w:type="dxa"/>
          </w:tcPr>
          <w:p w14:paraId="447913A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4762" w:type="dxa"/>
          </w:tcPr>
          <w:p w14:paraId="73F2EBA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Zastosowane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rozwiązania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wspierają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ograniczenie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awaryjności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 szybsze wykrywanie awarii,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jeżeli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dotyczy zakresu robót.</w:t>
            </w:r>
          </w:p>
        </w:tc>
        <w:tc>
          <w:tcPr>
            <w:tcW w:w="1587" w:type="dxa"/>
          </w:tcPr>
          <w:p w14:paraId="4947D357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638390B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6C313A5A" w14:textId="77777777">
        <w:trPr>
          <w:jc w:val="center"/>
        </w:trPr>
        <w:tc>
          <w:tcPr>
            <w:tcW w:w="397" w:type="dxa"/>
          </w:tcPr>
          <w:p w14:paraId="497B293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4762" w:type="dxa"/>
          </w:tcPr>
          <w:p w14:paraId="14E850D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Nie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obniżono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odporności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infrastruktury na susze,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upały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, opady,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mróz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ani inne ekstremalne zjawiska pogodowe.</w:t>
            </w:r>
          </w:p>
        </w:tc>
        <w:tc>
          <w:tcPr>
            <w:tcW w:w="1587" w:type="dxa"/>
          </w:tcPr>
          <w:p w14:paraId="2F72DEC4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64D8CCAF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</w:tbl>
    <w:p w14:paraId="3798744D" w14:textId="77777777" w:rsidR="003559AB" w:rsidRPr="009C6F6E" w:rsidRDefault="00067706">
      <w:pPr>
        <w:spacing w:before="12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4.3.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Zrównoważone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 wykorzystywanie i ochrona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zasobów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 wodnych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92"/>
        <w:gridCol w:w="4762"/>
        <w:gridCol w:w="1587"/>
        <w:gridCol w:w="2841"/>
      </w:tblGrid>
      <w:tr w:rsidR="003559AB" w:rsidRPr="009C6F6E" w14:paraId="5B9B33EE" w14:textId="77777777">
        <w:trPr>
          <w:jc w:val="center"/>
        </w:trPr>
        <w:tc>
          <w:tcPr>
            <w:tcW w:w="397" w:type="dxa"/>
            <w:shd w:val="clear" w:color="auto" w:fill="E7E6E6"/>
          </w:tcPr>
          <w:p w14:paraId="6EB26D2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4762" w:type="dxa"/>
            <w:shd w:val="clear" w:color="auto" w:fill="E7E6E6"/>
          </w:tcPr>
          <w:p w14:paraId="4E11B64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Wymaganie /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działanie</w:t>
            </w: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kontrolne</w:t>
            </w:r>
          </w:p>
        </w:tc>
        <w:tc>
          <w:tcPr>
            <w:tcW w:w="1587" w:type="dxa"/>
            <w:shd w:val="clear" w:color="auto" w:fill="E7E6E6"/>
          </w:tcPr>
          <w:p w14:paraId="188A7E4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Status</w:t>
            </w:r>
          </w:p>
        </w:tc>
        <w:tc>
          <w:tcPr>
            <w:tcW w:w="2381" w:type="dxa"/>
            <w:shd w:val="clear" w:color="auto" w:fill="E7E6E6"/>
          </w:tcPr>
          <w:p w14:paraId="141A9A3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Uwagi / dowody</w:t>
            </w:r>
          </w:p>
        </w:tc>
      </w:tr>
      <w:tr w:rsidR="003559AB" w:rsidRPr="009C6F6E" w14:paraId="649B8FE1" w14:textId="77777777">
        <w:trPr>
          <w:jc w:val="center"/>
        </w:trPr>
        <w:tc>
          <w:tcPr>
            <w:tcW w:w="397" w:type="dxa"/>
          </w:tcPr>
          <w:p w14:paraId="6C24064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4762" w:type="dxa"/>
          </w:tcPr>
          <w:p w14:paraId="3D11C34F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Prace prowadzono w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sposób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zapobiegający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zanieczyszczeniu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wód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powierzchniowych i podziemnych.</w:t>
            </w:r>
          </w:p>
        </w:tc>
        <w:tc>
          <w:tcPr>
            <w:tcW w:w="1587" w:type="dxa"/>
          </w:tcPr>
          <w:p w14:paraId="6D7E8EBB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2B367E64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76D2403B" w14:textId="77777777">
        <w:trPr>
          <w:jc w:val="center"/>
        </w:trPr>
        <w:tc>
          <w:tcPr>
            <w:tcW w:w="397" w:type="dxa"/>
          </w:tcPr>
          <w:p w14:paraId="3EEB848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4762" w:type="dxa"/>
          </w:tcPr>
          <w:p w14:paraId="6C471390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Zastosowano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materiały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urządzenia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dopuszczone do stosowania w infrastrukturze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wodociągowej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587" w:type="dxa"/>
          </w:tcPr>
          <w:p w14:paraId="7DC67F2F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430A224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6C9E5189" w14:textId="77777777">
        <w:trPr>
          <w:jc w:val="center"/>
        </w:trPr>
        <w:tc>
          <w:tcPr>
            <w:tcW w:w="397" w:type="dxa"/>
          </w:tcPr>
          <w:p w14:paraId="7AF6FEFB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4762" w:type="dxa"/>
          </w:tcPr>
          <w:p w14:paraId="70A0E49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Ograniczano niekontrolowane straty wody podczas prowadzenia robót.</w:t>
            </w:r>
          </w:p>
        </w:tc>
        <w:tc>
          <w:tcPr>
            <w:tcW w:w="1587" w:type="dxa"/>
          </w:tcPr>
          <w:p w14:paraId="676E1CA4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064DAACE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5CBF67CE" w14:textId="77777777">
        <w:trPr>
          <w:jc w:val="center"/>
        </w:trPr>
        <w:tc>
          <w:tcPr>
            <w:tcW w:w="397" w:type="dxa"/>
          </w:tcPr>
          <w:p w14:paraId="10AAF78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4762" w:type="dxa"/>
          </w:tcPr>
          <w:p w14:paraId="09E681CF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Zastosowane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rozwiązania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wspierają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ograniczenie strat wody i racjonalne gospodarowanie zasobami wodnymi.</w:t>
            </w:r>
          </w:p>
        </w:tc>
        <w:tc>
          <w:tcPr>
            <w:tcW w:w="1587" w:type="dxa"/>
          </w:tcPr>
          <w:p w14:paraId="6B0EA987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2C8A9D40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</w:tbl>
    <w:p w14:paraId="35FE3595" w14:textId="77777777" w:rsidR="003559AB" w:rsidRPr="009C6F6E" w:rsidRDefault="00067706">
      <w:pPr>
        <w:spacing w:before="12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4.4. Gospodarka o obiegu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zamkniętym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>, odpady i recykling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92"/>
        <w:gridCol w:w="4762"/>
        <w:gridCol w:w="1587"/>
        <w:gridCol w:w="2841"/>
      </w:tblGrid>
      <w:tr w:rsidR="003559AB" w:rsidRPr="009C6F6E" w14:paraId="3FE47ECE" w14:textId="77777777">
        <w:trPr>
          <w:jc w:val="center"/>
        </w:trPr>
        <w:tc>
          <w:tcPr>
            <w:tcW w:w="397" w:type="dxa"/>
            <w:shd w:val="clear" w:color="auto" w:fill="E7E6E6"/>
          </w:tcPr>
          <w:p w14:paraId="745A769C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4762" w:type="dxa"/>
            <w:shd w:val="clear" w:color="auto" w:fill="E7E6E6"/>
          </w:tcPr>
          <w:p w14:paraId="4D85249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Wymaganie /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działanie</w:t>
            </w: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kontrolne</w:t>
            </w:r>
          </w:p>
        </w:tc>
        <w:tc>
          <w:tcPr>
            <w:tcW w:w="1587" w:type="dxa"/>
            <w:shd w:val="clear" w:color="auto" w:fill="E7E6E6"/>
          </w:tcPr>
          <w:p w14:paraId="07D8F67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Status</w:t>
            </w:r>
          </w:p>
        </w:tc>
        <w:tc>
          <w:tcPr>
            <w:tcW w:w="2381" w:type="dxa"/>
            <w:shd w:val="clear" w:color="auto" w:fill="E7E6E6"/>
          </w:tcPr>
          <w:p w14:paraId="29731B2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Uwagi / dowody</w:t>
            </w:r>
          </w:p>
        </w:tc>
      </w:tr>
      <w:tr w:rsidR="003559AB" w:rsidRPr="009C6F6E" w14:paraId="30653C43" w14:textId="77777777">
        <w:trPr>
          <w:jc w:val="center"/>
        </w:trPr>
        <w:tc>
          <w:tcPr>
            <w:tcW w:w="397" w:type="dxa"/>
          </w:tcPr>
          <w:p w14:paraId="3BE1790E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4762" w:type="dxa"/>
          </w:tcPr>
          <w:p w14:paraId="53EDEE38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Ograniczano powstawanie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odpadów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w zakresie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lastRenderedPageBreak/>
              <w:t xml:space="preserve">technicznie i organizacyjnie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możliwym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587" w:type="dxa"/>
          </w:tcPr>
          <w:p w14:paraId="69D8B5E7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lastRenderedPageBreak/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lastRenderedPageBreak/>
              <w:t>n/d</w:t>
            </w:r>
          </w:p>
        </w:tc>
        <w:tc>
          <w:tcPr>
            <w:tcW w:w="2381" w:type="dxa"/>
          </w:tcPr>
          <w:p w14:paraId="39C75DC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lastRenderedPageBreak/>
              <w:t>................................................................</w:t>
            </w:r>
          </w:p>
        </w:tc>
      </w:tr>
      <w:tr w:rsidR="003559AB" w:rsidRPr="009C6F6E" w14:paraId="4539FF7E" w14:textId="77777777">
        <w:trPr>
          <w:jc w:val="center"/>
        </w:trPr>
        <w:tc>
          <w:tcPr>
            <w:tcW w:w="397" w:type="dxa"/>
          </w:tcPr>
          <w:p w14:paraId="36C5AD2F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4762" w:type="dxa"/>
          </w:tcPr>
          <w:p w14:paraId="5891AB8E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Odpady gromadzono selektywnie, w miejscach zabezpieczonych przed przedostaniem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się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do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środowiska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587" w:type="dxa"/>
          </w:tcPr>
          <w:p w14:paraId="676F4B5D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33AB1464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2562B81F" w14:textId="77777777">
        <w:trPr>
          <w:jc w:val="center"/>
        </w:trPr>
        <w:tc>
          <w:tcPr>
            <w:tcW w:w="397" w:type="dxa"/>
          </w:tcPr>
          <w:p w14:paraId="5D0B635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4762" w:type="dxa"/>
          </w:tcPr>
          <w:p w14:paraId="18EE9690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Odpady przekazywano uprawnionym odbiorcom, zgodnie z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obowiązującymi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przepisami.</w:t>
            </w:r>
          </w:p>
        </w:tc>
        <w:tc>
          <w:tcPr>
            <w:tcW w:w="1587" w:type="dxa"/>
          </w:tcPr>
          <w:p w14:paraId="1412CE42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307F797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2B6F114A" w14:textId="77777777">
        <w:trPr>
          <w:jc w:val="center"/>
        </w:trPr>
        <w:tc>
          <w:tcPr>
            <w:tcW w:w="397" w:type="dxa"/>
          </w:tcPr>
          <w:p w14:paraId="573E4F7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4762" w:type="dxa"/>
          </w:tcPr>
          <w:p w14:paraId="0C7B1F50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Przedłożono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karty przekazania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odpadów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lub inne dokumenty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potwierdzające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prawidłowe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zagospodarowanie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odpadów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, o ile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były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wymagane.</w:t>
            </w:r>
          </w:p>
        </w:tc>
        <w:tc>
          <w:tcPr>
            <w:tcW w:w="1587" w:type="dxa"/>
          </w:tcPr>
          <w:p w14:paraId="6A6CF170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70774A6C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</w:tbl>
    <w:p w14:paraId="5EF707B1" w14:textId="77777777" w:rsidR="003559AB" w:rsidRPr="009C6F6E" w:rsidRDefault="00067706">
      <w:pPr>
        <w:spacing w:before="12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>4.5. Zapobieganie zanieczyszczeniom powietrza, wody i gleby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92"/>
        <w:gridCol w:w="4762"/>
        <w:gridCol w:w="1587"/>
        <w:gridCol w:w="2841"/>
      </w:tblGrid>
      <w:tr w:rsidR="003559AB" w:rsidRPr="009C6F6E" w14:paraId="49493E86" w14:textId="77777777">
        <w:trPr>
          <w:jc w:val="center"/>
        </w:trPr>
        <w:tc>
          <w:tcPr>
            <w:tcW w:w="397" w:type="dxa"/>
            <w:shd w:val="clear" w:color="auto" w:fill="E7E6E6"/>
          </w:tcPr>
          <w:p w14:paraId="45EEF9E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4762" w:type="dxa"/>
            <w:shd w:val="clear" w:color="auto" w:fill="E7E6E6"/>
          </w:tcPr>
          <w:p w14:paraId="7BF5DC4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Wymaganie /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działanie</w:t>
            </w: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kontrolne</w:t>
            </w:r>
          </w:p>
        </w:tc>
        <w:tc>
          <w:tcPr>
            <w:tcW w:w="1587" w:type="dxa"/>
            <w:shd w:val="clear" w:color="auto" w:fill="E7E6E6"/>
          </w:tcPr>
          <w:p w14:paraId="22103C9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Status</w:t>
            </w:r>
          </w:p>
        </w:tc>
        <w:tc>
          <w:tcPr>
            <w:tcW w:w="2381" w:type="dxa"/>
            <w:shd w:val="clear" w:color="auto" w:fill="E7E6E6"/>
          </w:tcPr>
          <w:p w14:paraId="63F1AB6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Uwagi / dowody</w:t>
            </w:r>
          </w:p>
        </w:tc>
      </w:tr>
      <w:tr w:rsidR="003559AB" w:rsidRPr="009C6F6E" w14:paraId="373E5F5F" w14:textId="77777777">
        <w:trPr>
          <w:jc w:val="center"/>
        </w:trPr>
        <w:tc>
          <w:tcPr>
            <w:tcW w:w="397" w:type="dxa"/>
          </w:tcPr>
          <w:p w14:paraId="19F065B0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4762" w:type="dxa"/>
          </w:tcPr>
          <w:p w14:paraId="3679BD98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Teren robót zabezpieczono przed wyciekami paliw,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olejów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smarów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lub innych substancji szkodliwych.</w:t>
            </w:r>
          </w:p>
        </w:tc>
        <w:tc>
          <w:tcPr>
            <w:tcW w:w="1587" w:type="dxa"/>
          </w:tcPr>
          <w:p w14:paraId="776B53F2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6B80620C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58273C73" w14:textId="77777777">
        <w:trPr>
          <w:jc w:val="center"/>
        </w:trPr>
        <w:tc>
          <w:tcPr>
            <w:tcW w:w="397" w:type="dxa"/>
          </w:tcPr>
          <w:p w14:paraId="6EDD807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4762" w:type="dxa"/>
          </w:tcPr>
          <w:p w14:paraId="42968E4E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Materiały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 substancje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mogące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zanieczyścić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środowisko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magazynowano w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sposób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bezpieczny.</w:t>
            </w:r>
          </w:p>
        </w:tc>
        <w:tc>
          <w:tcPr>
            <w:tcW w:w="1587" w:type="dxa"/>
          </w:tcPr>
          <w:p w14:paraId="24DE12FD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768B46C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2370A901" w14:textId="77777777">
        <w:trPr>
          <w:jc w:val="center"/>
        </w:trPr>
        <w:tc>
          <w:tcPr>
            <w:tcW w:w="397" w:type="dxa"/>
          </w:tcPr>
          <w:p w14:paraId="7446E0D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4762" w:type="dxa"/>
          </w:tcPr>
          <w:p w14:paraId="5E2D7D5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Ograniczano zapylenie,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hałas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oraz emisje spalin do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niezbędnego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minimum.</w:t>
            </w:r>
          </w:p>
        </w:tc>
        <w:tc>
          <w:tcPr>
            <w:tcW w:w="1587" w:type="dxa"/>
          </w:tcPr>
          <w:p w14:paraId="122F3506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3811F1A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3A6A11E3" w14:textId="77777777">
        <w:trPr>
          <w:jc w:val="center"/>
        </w:trPr>
        <w:tc>
          <w:tcPr>
            <w:tcW w:w="397" w:type="dxa"/>
          </w:tcPr>
          <w:p w14:paraId="34103F3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4762" w:type="dxa"/>
          </w:tcPr>
          <w:p w14:paraId="6E55EF2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Teren robót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został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uporządkowany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po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zakończeniu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prac.</w:t>
            </w:r>
          </w:p>
        </w:tc>
        <w:tc>
          <w:tcPr>
            <w:tcW w:w="1587" w:type="dxa"/>
          </w:tcPr>
          <w:p w14:paraId="71C3B022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7B48FEF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</w:tbl>
    <w:p w14:paraId="123D084F" w14:textId="77777777" w:rsidR="003559AB" w:rsidRPr="009C6F6E" w:rsidRDefault="00067706">
      <w:pPr>
        <w:spacing w:before="12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4.6. Ochrona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bioróżnorodności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 i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ekosystemów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92"/>
        <w:gridCol w:w="4762"/>
        <w:gridCol w:w="1587"/>
        <w:gridCol w:w="2841"/>
      </w:tblGrid>
      <w:tr w:rsidR="003559AB" w:rsidRPr="009C6F6E" w14:paraId="41363FF5" w14:textId="77777777">
        <w:trPr>
          <w:jc w:val="center"/>
        </w:trPr>
        <w:tc>
          <w:tcPr>
            <w:tcW w:w="397" w:type="dxa"/>
            <w:shd w:val="clear" w:color="auto" w:fill="E7E6E6"/>
          </w:tcPr>
          <w:p w14:paraId="4A74862E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4762" w:type="dxa"/>
            <w:shd w:val="clear" w:color="auto" w:fill="E7E6E6"/>
          </w:tcPr>
          <w:p w14:paraId="734C777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Wymaganie /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działanie</w:t>
            </w: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kontrolne</w:t>
            </w:r>
          </w:p>
        </w:tc>
        <w:tc>
          <w:tcPr>
            <w:tcW w:w="1587" w:type="dxa"/>
            <w:shd w:val="clear" w:color="auto" w:fill="E7E6E6"/>
          </w:tcPr>
          <w:p w14:paraId="5790DC0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Status</w:t>
            </w:r>
          </w:p>
        </w:tc>
        <w:tc>
          <w:tcPr>
            <w:tcW w:w="2381" w:type="dxa"/>
            <w:shd w:val="clear" w:color="auto" w:fill="E7E6E6"/>
          </w:tcPr>
          <w:p w14:paraId="6B55449E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Uwagi / dowody</w:t>
            </w:r>
          </w:p>
        </w:tc>
      </w:tr>
      <w:tr w:rsidR="003559AB" w:rsidRPr="009C6F6E" w14:paraId="2EF3BE53" w14:textId="77777777">
        <w:trPr>
          <w:jc w:val="center"/>
        </w:trPr>
        <w:tc>
          <w:tcPr>
            <w:tcW w:w="397" w:type="dxa"/>
          </w:tcPr>
          <w:p w14:paraId="59407CD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4762" w:type="dxa"/>
          </w:tcPr>
          <w:p w14:paraId="1A01E7A0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Roboty prowadzono w granicach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niezbędnych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do wykonania zamowienia.</w:t>
            </w:r>
          </w:p>
        </w:tc>
        <w:tc>
          <w:tcPr>
            <w:tcW w:w="1587" w:type="dxa"/>
          </w:tcPr>
          <w:p w14:paraId="561F9C59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15BDD72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4AAEFE32" w14:textId="77777777">
        <w:trPr>
          <w:jc w:val="center"/>
        </w:trPr>
        <w:tc>
          <w:tcPr>
            <w:tcW w:w="397" w:type="dxa"/>
          </w:tcPr>
          <w:p w14:paraId="57D930BF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4762" w:type="dxa"/>
          </w:tcPr>
          <w:p w14:paraId="422FEAE0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Nie dokonano nieuzasadnionej wycinki drzew lub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krzewów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587" w:type="dxa"/>
          </w:tcPr>
          <w:p w14:paraId="435264E6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4AF5970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2E1B2174" w14:textId="77777777">
        <w:trPr>
          <w:jc w:val="center"/>
        </w:trPr>
        <w:tc>
          <w:tcPr>
            <w:tcW w:w="397" w:type="dxa"/>
          </w:tcPr>
          <w:p w14:paraId="365A8F2B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4762" w:type="dxa"/>
          </w:tcPr>
          <w:p w14:paraId="4B3337A4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Nie stwierdzono negatywnego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wpływu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na siedliska przyrodnicze, gatunki chronione ani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integralność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obszarów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chronionych.</w:t>
            </w:r>
          </w:p>
        </w:tc>
        <w:tc>
          <w:tcPr>
            <w:tcW w:w="1587" w:type="dxa"/>
          </w:tcPr>
          <w:p w14:paraId="06EA7250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6B301178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  <w:tr w:rsidR="003559AB" w:rsidRPr="009C6F6E" w14:paraId="5499C467" w14:textId="77777777">
        <w:trPr>
          <w:jc w:val="center"/>
        </w:trPr>
        <w:tc>
          <w:tcPr>
            <w:tcW w:w="397" w:type="dxa"/>
          </w:tcPr>
          <w:p w14:paraId="61DF388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4762" w:type="dxa"/>
          </w:tcPr>
          <w:p w14:paraId="4B8887A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W przypadku prac w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pobliżu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obszarów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chronionych zachowano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szczególna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ostrożność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 stosowano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środki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minimalizujące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oddziaływanie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587" w:type="dxa"/>
          </w:tcPr>
          <w:p w14:paraId="4FC81D9A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n/d</w:t>
            </w:r>
          </w:p>
        </w:tc>
        <w:tc>
          <w:tcPr>
            <w:tcW w:w="2381" w:type="dxa"/>
          </w:tcPr>
          <w:p w14:paraId="4B248F4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................................................................</w:t>
            </w:r>
          </w:p>
        </w:tc>
      </w:tr>
    </w:tbl>
    <w:p w14:paraId="2A1077F0" w14:textId="77777777" w:rsidR="003559AB" w:rsidRPr="009C6F6E" w:rsidRDefault="00067706">
      <w:pPr>
        <w:spacing w:before="20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5. Zielone zamowienia publiczne - zastosowane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materiały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 i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urządzenia</w:t>
      </w:r>
    </w:p>
    <w:p w14:paraId="54D607D4" w14:textId="77777777" w:rsidR="003559AB" w:rsidRPr="009C6F6E" w:rsidRDefault="009C6F6E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Należy</w:t>
      </w:r>
      <w:r w:rsidR="00067706"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9C6F6E">
        <w:rPr>
          <w:rFonts w:asciiTheme="minorHAnsi" w:hAnsiTheme="minorHAnsi"/>
          <w:sz w:val="20"/>
          <w:szCs w:val="20"/>
          <w:lang w:val="pl-PL"/>
        </w:rPr>
        <w:t>wypełnić</w:t>
      </w:r>
      <w:r w:rsidR="00067706" w:rsidRPr="009C6F6E">
        <w:rPr>
          <w:rFonts w:asciiTheme="minorHAnsi" w:hAnsiTheme="minorHAnsi"/>
          <w:sz w:val="20"/>
          <w:szCs w:val="20"/>
          <w:lang w:val="pl-PL"/>
        </w:rPr>
        <w:t xml:space="preserve"> dla </w:t>
      </w:r>
      <w:r w:rsidRPr="009C6F6E">
        <w:rPr>
          <w:rFonts w:asciiTheme="minorHAnsi" w:hAnsiTheme="minorHAnsi"/>
          <w:sz w:val="20"/>
          <w:szCs w:val="20"/>
          <w:lang w:val="pl-PL"/>
        </w:rPr>
        <w:t>materiałów</w:t>
      </w:r>
      <w:r w:rsidR="00067706" w:rsidRPr="009C6F6E">
        <w:rPr>
          <w:rFonts w:asciiTheme="minorHAnsi" w:hAnsiTheme="minorHAnsi"/>
          <w:sz w:val="20"/>
          <w:szCs w:val="20"/>
          <w:lang w:val="pl-PL"/>
        </w:rPr>
        <w:t xml:space="preserve"> i </w:t>
      </w:r>
      <w:r w:rsidRPr="009C6F6E">
        <w:rPr>
          <w:rFonts w:asciiTheme="minorHAnsi" w:hAnsiTheme="minorHAnsi"/>
          <w:sz w:val="20"/>
          <w:szCs w:val="20"/>
          <w:lang w:val="pl-PL"/>
        </w:rPr>
        <w:t>urządzeń</w:t>
      </w:r>
      <w:r w:rsidR="00067706" w:rsidRPr="009C6F6E">
        <w:rPr>
          <w:rFonts w:asciiTheme="minorHAnsi" w:hAnsiTheme="minorHAnsi"/>
          <w:sz w:val="20"/>
          <w:szCs w:val="20"/>
          <w:lang w:val="pl-PL"/>
        </w:rPr>
        <w:t xml:space="preserve"> istotnych z punktu widzenia </w:t>
      </w:r>
      <w:r w:rsidRPr="009C6F6E">
        <w:rPr>
          <w:rFonts w:asciiTheme="minorHAnsi" w:hAnsiTheme="minorHAnsi"/>
          <w:sz w:val="20"/>
          <w:szCs w:val="20"/>
          <w:lang w:val="pl-PL"/>
        </w:rPr>
        <w:t>wymagań</w:t>
      </w:r>
      <w:r w:rsidR="00067706"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9C6F6E">
        <w:rPr>
          <w:rFonts w:asciiTheme="minorHAnsi" w:hAnsiTheme="minorHAnsi"/>
          <w:sz w:val="20"/>
          <w:szCs w:val="20"/>
          <w:lang w:val="pl-PL"/>
        </w:rPr>
        <w:t>środowiskowych</w:t>
      </w:r>
      <w:r w:rsidR="00067706" w:rsidRPr="009C6F6E">
        <w:rPr>
          <w:rFonts w:asciiTheme="minorHAnsi" w:hAnsiTheme="minorHAnsi"/>
          <w:sz w:val="20"/>
          <w:szCs w:val="20"/>
          <w:lang w:val="pl-PL"/>
        </w:rPr>
        <w:t xml:space="preserve">, </w:t>
      </w:r>
      <w:r w:rsidRPr="009C6F6E">
        <w:rPr>
          <w:rFonts w:asciiTheme="minorHAnsi" w:hAnsiTheme="minorHAnsi"/>
          <w:sz w:val="20"/>
          <w:szCs w:val="20"/>
          <w:lang w:val="pl-PL"/>
        </w:rPr>
        <w:t>efektywności</w:t>
      </w:r>
      <w:r w:rsidR="00067706" w:rsidRPr="009C6F6E">
        <w:rPr>
          <w:rFonts w:asciiTheme="minorHAnsi" w:hAnsiTheme="minorHAnsi"/>
          <w:sz w:val="20"/>
          <w:szCs w:val="20"/>
          <w:lang w:val="pl-PL"/>
        </w:rPr>
        <w:t xml:space="preserve"> energetycznej, trwałości, ograniczenia strat wody lub </w:t>
      </w:r>
      <w:r w:rsidRPr="009C6F6E">
        <w:rPr>
          <w:rFonts w:asciiTheme="minorHAnsi" w:hAnsiTheme="minorHAnsi"/>
          <w:sz w:val="20"/>
          <w:szCs w:val="20"/>
          <w:lang w:val="pl-PL"/>
        </w:rPr>
        <w:t>bezpieczeństwa</w:t>
      </w:r>
      <w:r w:rsidR="00067706" w:rsidRPr="009C6F6E">
        <w:rPr>
          <w:rFonts w:asciiTheme="minorHAnsi" w:hAnsiTheme="minorHAnsi"/>
          <w:sz w:val="20"/>
          <w:szCs w:val="20"/>
          <w:lang w:val="pl-PL"/>
        </w:rPr>
        <w:t xml:space="preserve"> eksploatacji.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92"/>
        <w:gridCol w:w="2381"/>
        <w:gridCol w:w="1984"/>
        <w:gridCol w:w="2381"/>
        <w:gridCol w:w="1984"/>
      </w:tblGrid>
      <w:tr w:rsidR="003559AB" w:rsidRPr="009C6F6E" w14:paraId="4598DC48" w14:textId="77777777">
        <w:trPr>
          <w:jc w:val="center"/>
        </w:trPr>
        <w:tc>
          <w:tcPr>
            <w:tcW w:w="397" w:type="dxa"/>
            <w:shd w:val="clear" w:color="auto" w:fill="E7E6E6"/>
          </w:tcPr>
          <w:p w14:paraId="31F7417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381" w:type="dxa"/>
            <w:shd w:val="clear" w:color="auto" w:fill="E7E6E6"/>
          </w:tcPr>
          <w:p w14:paraId="7596FF7D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Materiał</w:t>
            </w:r>
            <w:r w:rsidR="00067706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/ </w:t>
            </w: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urządzenie</w:t>
            </w:r>
          </w:p>
        </w:tc>
        <w:tc>
          <w:tcPr>
            <w:tcW w:w="1984" w:type="dxa"/>
            <w:shd w:val="clear" w:color="auto" w:fill="E7E6E6"/>
          </w:tcPr>
          <w:p w14:paraId="3CD4646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Producent / typ</w:t>
            </w:r>
          </w:p>
        </w:tc>
        <w:tc>
          <w:tcPr>
            <w:tcW w:w="2381" w:type="dxa"/>
            <w:shd w:val="clear" w:color="auto" w:fill="E7E6E6"/>
          </w:tcPr>
          <w:p w14:paraId="3B1BD4C0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Parametr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środowiskowy</w:t>
            </w: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lub techniczny</w:t>
            </w:r>
          </w:p>
        </w:tc>
        <w:tc>
          <w:tcPr>
            <w:tcW w:w="1984" w:type="dxa"/>
            <w:shd w:val="clear" w:color="auto" w:fill="E7E6E6"/>
          </w:tcPr>
          <w:p w14:paraId="35BD98B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Dokument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potwierdzający</w:t>
            </w:r>
          </w:p>
        </w:tc>
      </w:tr>
      <w:tr w:rsidR="003559AB" w:rsidRPr="009C6F6E" w14:paraId="3E9C1FD0" w14:textId="77777777">
        <w:trPr>
          <w:jc w:val="center"/>
        </w:trPr>
        <w:tc>
          <w:tcPr>
            <w:tcW w:w="397" w:type="dxa"/>
          </w:tcPr>
          <w:p w14:paraId="14477F4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2381" w:type="dxa"/>
          </w:tcPr>
          <w:p w14:paraId="15EAF82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Pompy / zestawy pompowe</w:t>
            </w:r>
          </w:p>
        </w:tc>
        <w:tc>
          <w:tcPr>
            <w:tcW w:w="1984" w:type="dxa"/>
          </w:tcPr>
          <w:p w14:paraId="723EA178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2381" w:type="dxa"/>
          </w:tcPr>
          <w:p w14:paraId="67C5665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1984" w:type="dxa"/>
          </w:tcPr>
          <w:p w14:paraId="1AF4DBAC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</w:tr>
      <w:tr w:rsidR="003559AB" w:rsidRPr="009C6F6E" w14:paraId="63DEB760" w14:textId="77777777">
        <w:trPr>
          <w:jc w:val="center"/>
        </w:trPr>
        <w:tc>
          <w:tcPr>
            <w:tcW w:w="397" w:type="dxa"/>
          </w:tcPr>
          <w:p w14:paraId="067D4F9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381" w:type="dxa"/>
          </w:tcPr>
          <w:p w14:paraId="10635CAE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Zestawy hydroforowe / armatura</w:t>
            </w:r>
          </w:p>
        </w:tc>
        <w:tc>
          <w:tcPr>
            <w:tcW w:w="1984" w:type="dxa"/>
          </w:tcPr>
          <w:p w14:paraId="4EE7263F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2381" w:type="dxa"/>
          </w:tcPr>
          <w:p w14:paraId="14B3311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1984" w:type="dxa"/>
          </w:tcPr>
          <w:p w14:paraId="396E9F3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</w:tr>
      <w:tr w:rsidR="003559AB" w:rsidRPr="009C6F6E" w14:paraId="1C29BD70" w14:textId="77777777">
        <w:trPr>
          <w:jc w:val="center"/>
        </w:trPr>
        <w:tc>
          <w:tcPr>
            <w:tcW w:w="397" w:type="dxa"/>
          </w:tcPr>
          <w:p w14:paraId="722DD92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381" w:type="dxa"/>
          </w:tcPr>
          <w:p w14:paraId="63EFBF7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Wodomierze ze zdalnym odczytem</w:t>
            </w:r>
          </w:p>
        </w:tc>
        <w:tc>
          <w:tcPr>
            <w:tcW w:w="1984" w:type="dxa"/>
          </w:tcPr>
          <w:p w14:paraId="7F9161C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2381" w:type="dxa"/>
          </w:tcPr>
          <w:p w14:paraId="0761849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1984" w:type="dxa"/>
          </w:tcPr>
          <w:p w14:paraId="432922D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</w:tr>
      <w:tr w:rsidR="003559AB" w:rsidRPr="009C6F6E" w14:paraId="109E0B27" w14:textId="77777777">
        <w:trPr>
          <w:jc w:val="center"/>
        </w:trPr>
        <w:tc>
          <w:tcPr>
            <w:tcW w:w="397" w:type="dxa"/>
          </w:tcPr>
          <w:p w14:paraId="085541C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381" w:type="dxa"/>
          </w:tcPr>
          <w:p w14:paraId="49C99C87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Przepływomierze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/ monitoring sieci</w:t>
            </w:r>
          </w:p>
        </w:tc>
        <w:tc>
          <w:tcPr>
            <w:tcW w:w="1984" w:type="dxa"/>
          </w:tcPr>
          <w:p w14:paraId="5686BF1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2381" w:type="dxa"/>
          </w:tcPr>
          <w:p w14:paraId="0A5D72E1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1984" w:type="dxa"/>
          </w:tcPr>
          <w:p w14:paraId="3E0CEAF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</w:tr>
      <w:tr w:rsidR="003559AB" w:rsidRPr="009C6F6E" w14:paraId="590B879E" w14:textId="77777777">
        <w:trPr>
          <w:jc w:val="center"/>
        </w:trPr>
        <w:tc>
          <w:tcPr>
            <w:tcW w:w="397" w:type="dxa"/>
          </w:tcPr>
          <w:p w14:paraId="1A1E845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381" w:type="dxa"/>
          </w:tcPr>
          <w:p w14:paraId="1FC8387B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Rury /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kształtki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/ armatura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wodociągowa</w:t>
            </w:r>
          </w:p>
        </w:tc>
        <w:tc>
          <w:tcPr>
            <w:tcW w:w="1984" w:type="dxa"/>
          </w:tcPr>
          <w:p w14:paraId="5F2B7A9B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2381" w:type="dxa"/>
          </w:tcPr>
          <w:p w14:paraId="220B87CB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1984" w:type="dxa"/>
          </w:tcPr>
          <w:p w14:paraId="2F65376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</w:tr>
      <w:tr w:rsidR="003559AB" w:rsidRPr="009C6F6E" w14:paraId="4D8B1D9F" w14:textId="77777777">
        <w:trPr>
          <w:jc w:val="center"/>
        </w:trPr>
        <w:tc>
          <w:tcPr>
            <w:tcW w:w="397" w:type="dxa"/>
          </w:tcPr>
          <w:p w14:paraId="2A5E956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381" w:type="dxa"/>
          </w:tcPr>
          <w:p w14:paraId="0995BA67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Urządzenia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elektryczne, sterownicze lub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Akia</w:t>
            </w:r>
          </w:p>
        </w:tc>
        <w:tc>
          <w:tcPr>
            <w:tcW w:w="1984" w:type="dxa"/>
          </w:tcPr>
          <w:p w14:paraId="501CC72D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2381" w:type="dxa"/>
          </w:tcPr>
          <w:p w14:paraId="7B11E74E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1984" w:type="dxa"/>
          </w:tcPr>
          <w:p w14:paraId="78E392FE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</w:tr>
      <w:tr w:rsidR="003559AB" w:rsidRPr="009C6F6E" w14:paraId="371B87A1" w14:textId="77777777">
        <w:trPr>
          <w:jc w:val="center"/>
        </w:trPr>
        <w:tc>
          <w:tcPr>
            <w:tcW w:w="397" w:type="dxa"/>
          </w:tcPr>
          <w:p w14:paraId="6CFC46A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7</w:t>
            </w:r>
          </w:p>
        </w:tc>
        <w:tc>
          <w:tcPr>
            <w:tcW w:w="2381" w:type="dxa"/>
          </w:tcPr>
          <w:p w14:paraId="252EA7F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Inne</w:t>
            </w:r>
          </w:p>
        </w:tc>
        <w:tc>
          <w:tcPr>
            <w:tcW w:w="1984" w:type="dxa"/>
          </w:tcPr>
          <w:p w14:paraId="09EDA26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2381" w:type="dxa"/>
          </w:tcPr>
          <w:p w14:paraId="7C7BA7FF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  <w:tc>
          <w:tcPr>
            <w:tcW w:w="1984" w:type="dxa"/>
          </w:tcPr>
          <w:p w14:paraId="2EE8E164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</w:t>
            </w:r>
          </w:p>
        </w:tc>
      </w:tr>
    </w:tbl>
    <w:p w14:paraId="362EFE36" w14:textId="77777777" w:rsidR="003559AB" w:rsidRPr="009C6F6E" w:rsidRDefault="00067706">
      <w:pPr>
        <w:spacing w:before="20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>6. Gospodarka odpadami</w:t>
      </w:r>
    </w:p>
    <w:p w14:paraId="43DB2579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Wykonawca potwierdza,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że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odpady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powstałe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podczas realizacji zamowienia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były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zagospodarowane zgodnie z przepisami prawa i hierarchia postepowania z odpadami.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134"/>
        <w:gridCol w:w="2268"/>
        <w:gridCol w:w="1247"/>
        <w:gridCol w:w="2494"/>
        <w:gridCol w:w="1928"/>
      </w:tblGrid>
      <w:tr w:rsidR="003559AB" w:rsidRPr="009C6F6E" w14:paraId="119F5D9B" w14:textId="77777777">
        <w:trPr>
          <w:jc w:val="center"/>
        </w:trPr>
        <w:tc>
          <w:tcPr>
            <w:tcW w:w="1134" w:type="dxa"/>
            <w:shd w:val="clear" w:color="auto" w:fill="E7E6E6"/>
          </w:tcPr>
          <w:p w14:paraId="4939743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lastRenderedPageBreak/>
              <w:t>Kod odpadu</w:t>
            </w:r>
          </w:p>
        </w:tc>
        <w:tc>
          <w:tcPr>
            <w:tcW w:w="2268" w:type="dxa"/>
            <w:shd w:val="clear" w:color="auto" w:fill="E7E6E6"/>
          </w:tcPr>
          <w:p w14:paraId="3C2C32F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Rodzaj odpadu</w:t>
            </w:r>
          </w:p>
        </w:tc>
        <w:tc>
          <w:tcPr>
            <w:tcW w:w="1247" w:type="dxa"/>
            <w:shd w:val="clear" w:color="auto" w:fill="E7E6E6"/>
          </w:tcPr>
          <w:p w14:paraId="06AC883A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2494" w:type="dxa"/>
            <w:shd w:val="clear" w:color="auto" w:fill="E7E6E6"/>
          </w:tcPr>
          <w:p w14:paraId="23F2BFA9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Sposób</w:t>
            </w:r>
            <w:r w:rsidR="00067706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zagospodarowania</w:t>
            </w:r>
          </w:p>
        </w:tc>
        <w:tc>
          <w:tcPr>
            <w:tcW w:w="1928" w:type="dxa"/>
            <w:shd w:val="clear" w:color="auto" w:fill="E7E6E6"/>
          </w:tcPr>
          <w:p w14:paraId="32AF7EC7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Dokument / nr KPO</w:t>
            </w:r>
          </w:p>
        </w:tc>
      </w:tr>
      <w:tr w:rsidR="003559AB" w:rsidRPr="009C6F6E" w14:paraId="1895233F" w14:textId="77777777">
        <w:trPr>
          <w:jc w:val="center"/>
        </w:trPr>
        <w:tc>
          <w:tcPr>
            <w:tcW w:w="1134" w:type="dxa"/>
          </w:tcPr>
          <w:p w14:paraId="29D6B776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2D48ED87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247" w:type="dxa"/>
          </w:tcPr>
          <w:p w14:paraId="61CD2EB4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494" w:type="dxa"/>
          </w:tcPr>
          <w:p w14:paraId="1785A75B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928" w:type="dxa"/>
          </w:tcPr>
          <w:p w14:paraId="7D71FA1D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  <w:tr w:rsidR="003559AB" w:rsidRPr="009C6F6E" w14:paraId="4999F82A" w14:textId="77777777">
        <w:trPr>
          <w:jc w:val="center"/>
        </w:trPr>
        <w:tc>
          <w:tcPr>
            <w:tcW w:w="1134" w:type="dxa"/>
          </w:tcPr>
          <w:p w14:paraId="2C75F357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44052713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247" w:type="dxa"/>
          </w:tcPr>
          <w:p w14:paraId="14B8CEE9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494" w:type="dxa"/>
          </w:tcPr>
          <w:p w14:paraId="10E66D4E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928" w:type="dxa"/>
          </w:tcPr>
          <w:p w14:paraId="72FC06B3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  <w:tr w:rsidR="003559AB" w:rsidRPr="009C6F6E" w14:paraId="0881CA22" w14:textId="77777777">
        <w:trPr>
          <w:jc w:val="center"/>
        </w:trPr>
        <w:tc>
          <w:tcPr>
            <w:tcW w:w="1134" w:type="dxa"/>
          </w:tcPr>
          <w:p w14:paraId="32D235E8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456AC62B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247" w:type="dxa"/>
          </w:tcPr>
          <w:p w14:paraId="2C414500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494" w:type="dxa"/>
          </w:tcPr>
          <w:p w14:paraId="5F00E19F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928" w:type="dxa"/>
          </w:tcPr>
          <w:p w14:paraId="3FDC7BAF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  <w:tr w:rsidR="003559AB" w:rsidRPr="009C6F6E" w14:paraId="6CE07481" w14:textId="77777777">
        <w:trPr>
          <w:jc w:val="center"/>
        </w:trPr>
        <w:tc>
          <w:tcPr>
            <w:tcW w:w="1134" w:type="dxa"/>
          </w:tcPr>
          <w:p w14:paraId="763440DB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4DA90ED7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247" w:type="dxa"/>
          </w:tcPr>
          <w:p w14:paraId="69AB1C8E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494" w:type="dxa"/>
          </w:tcPr>
          <w:p w14:paraId="6473543E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928" w:type="dxa"/>
          </w:tcPr>
          <w:p w14:paraId="3773B480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  <w:tr w:rsidR="003559AB" w:rsidRPr="009C6F6E" w14:paraId="2300AF31" w14:textId="77777777">
        <w:trPr>
          <w:jc w:val="center"/>
        </w:trPr>
        <w:tc>
          <w:tcPr>
            <w:tcW w:w="1134" w:type="dxa"/>
          </w:tcPr>
          <w:p w14:paraId="79E2692D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7DE9EE56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247" w:type="dxa"/>
          </w:tcPr>
          <w:p w14:paraId="1269575A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494" w:type="dxa"/>
          </w:tcPr>
          <w:p w14:paraId="6E48BFC8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928" w:type="dxa"/>
          </w:tcPr>
          <w:p w14:paraId="77F23C50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  <w:tr w:rsidR="003559AB" w:rsidRPr="009C6F6E" w14:paraId="67D20756" w14:textId="77777777">
        <w:trPr>
          <w:jc w:val="center"/>
        </w:trPr>
        <w:tc>
          <w:tcPr>
            <w:tcW w:w="1134" w:type="dxa"/>
          </w:tcPr>
          <w:p w14:paraId="6C4DB474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7C10B52E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247" w:type="dxa"/>
          </w:tcPr>
          <w:p w14:paraId="2803AD68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494" w:type="dxa"/>
          </w:tcPr>
          <w:p w14:paraId="302046D3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928" w:type="dxa"/>
          </w:tcPr>
          <w:p w14:paraId="6149D089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  <w:tr w:rsidR="003559AB" w:rsidRPr="009C6F6E" w14:paraId="2A7C5D8D" w14:textId="77777777">
        <w:trPr>
          <w:jc w:val="center"/>
        </w:trPr>
        <w:tc>
          <w:tcPr>
            <w:tcW w:w="1134" w:type="dxa"/>
          </w:tcPr>
          <w:p w14:paraId="7F7059D6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143360A7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247" w:type="dxa"/>
          </w:tcPr>
          <w:p w14:paraId="120FAE87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494" w:type="dxa"/>
          </w:tcPr>
          <w:p w14:paraId="7EA72BEF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928" w:type="dxa"/>
          </w:tcPr>
          <w:p w14:paraId="6E4D672F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  <w:tr w:rsidR="003559AB" w:rsidRPr="009C6F6E" w14:paraId="31DC5DC5" w14:textId="77777777">
        <w:trPr>
          <w:jc w:val="center"/>
        </w:trPr>
        <w:tc>
          <w:tcPr>
            <w:tcW w:w="1134" w:type="dxa"/>
          </w:tcPr>
          <w:p w14:paraId="001DBE39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10173593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247" w:type="dxa"/>
          </w:tcPr>
          <w:p w14:paraId="656F09F7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2494" w:type="dxa"/>
          </w:tcPr>
          <w:p w14:paraId="6FDE2E76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928" w:type="dxa"/>
          </w:tcPr>
          <w:p w14:paraId="39A96033" w14:textId="77777777" w:rsidR="003559AB" w:rsidRPr="009C6F6E" w:rsidRDefault="003559AB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</w:tbl>
    <w:p w14:paraId="6E060EDA" w14:textId="77777777" w:rsidR="003559AB" w:rsidRPr="009C6F6E" w:rsidRDefault="00067706">
      <w:pPr>
        <w:spacing w:before="20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7. Zdarzenia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środowiskowe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>, awarie, odstępstwa</w:t>
      </w:r>
    </w:p>
    <w:p w14:paraId="7974BB8D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Czy w okresie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objętym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raportem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wystąpiły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awarie, wycieki, przekroczenia, skargi, zanieczyszczenia lub inne zdarzenia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mogące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mieć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negatywny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wpływ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na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środowisko</w:t>
      </w:r>
      <w:r w:rsidRPr="009C6F6E">
        <w:rPr>
          <w:rFonts w:asciiTheme="minorHAnsi" w:hAnsiTheme="minorHAnsi"/>
          <w:sz w:val="20"/>
          <w:szCs w:val="20"/>
          <w:lang w:val="pl-PL"/>
        </w:rPr>
        <w:t>?</w:t>
      </w:r>
    </w:p>
    <w:p w14:paraId="0E4C01E4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nie</w:t>
      </w:r>
    </w:p>
    <w:p w14:paraId="14F15070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tak - opis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poniżej</w:t>
      </w:r>
    </w:p>
    <w:p w14:paraId="08A78C8B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>Opis zdarzenia:</w:t>
      </w:r>
    </w:p>
    <w:p w14:paraId="1EC75849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6092AD4D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>Data i miejsce:</w:t>
      </w:r>
    </w:p>
    <w:p w14:paraId="760F596E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45E6D7D5" w14:textId="77777777" w:rsidR="003559AB" w:rsidRPr="009C6F6E" w:rsidRDefault="009C6F6E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>Podjęte</w:t>
      </w:r>
      <w:r w:rsidR="00067706" w:rsidRPr="009C6F6E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>działania</w:t>
      </w:r>
      <w:r w:rsidR="00067706" w:rsidRPr="009C6F6E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>zabezpieczające</w:t>
      </w:r>
      <w:r w:rsidR="00067706" w:rsidRPr="009C6F6E">
        <w:rPr>
          <w:rFonts w:asciiTheme="minorHAnsi" w:hAnsiTheme="minorHAnsi"/>
          <w:b/>
          <w:sz w:val="20"/>
          <w:szCs w:val="20"/>
          <w:lang w:val="pl-PL"/>
        </w:rPr>
        <w:t xml:space="preserve"> / naprawcze:</w:t>
      </w:r>
    </w:p>
    <w:p w14:paraId="43F2DE6B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574B991E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Dokumenty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potwierdzające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>:</w:t>
      </w:r>
    </w:p>
    <w:p w14:paraId="0A3E0378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0817D7D5" w14:textId="77777777" w:rsidR="003559AB" w:rsidRPr="009C6F6E" w:rsidRDefault="00067706">
      <w:pPr>
        <w:spacing w:before="20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8. Dokumenty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załączone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 do raportu</w:t>
      </w:r>
    </w:p>
    <w:p w14:paraId="15BFB390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karty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materiałowe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/ katalogowe</w:t>
      </w:r>
    </w:p>
    <w:p w14:paraId="76586317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deklaracje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właściwości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użytkowych</w:t>
      </w:r>
      <w:r w:rsidRPr="009C6F6E">
        <w:rPr>
          <w:rFonts w:asciiTheme="minorHAnsi" w:hAnsiTheme="minorHAnsi"/>
          <w:sz w:val="20"/>
          <w:szCs w:val="20"/>
          <w:lang w:val="pl-PL"/>
        </w:rPr>
        <w:t>, atesty, aprobaty, certyfikaty, dopuszczenia</w:t>
      </w:r>
    </w:p>
    <w:p w14:paraId="37DE6A02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dokumenty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potwierdzające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parametry energetyczne lub techniczne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urządzeń</w:t>
      </w:r>
    </w:p>
    <w:p w14:paraId="6A95A3EB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karty przekazania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odpadów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lub inne potwierdzenia odbioru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odpadów</w:t>
      </w:r>
    </w:p>
    <w:p w14:paraId="09BE5C5F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dokumentacja fotograficzna</w:t>
      </w:r>
    </w:p>
    <w:p w14:paraId="66EA4E80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protokoły odbioru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częściowego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/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końcowego</w:t>
      </w:r>
    </w:p>
    <w:p w14:paraId="45D261DC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oświadczenia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podwykonawców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lub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dostawców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jeżeli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dotyczy</w:t>
      </w:r>
    </w:p>
    <w:p w14:paraId="33011B33" w14:textId="77777777" w:rsidR="003559AB" w:rsidRPr="009C6F6E" w:rsidRDefault="00067706">
      <w:pPr>
        <w:spacing w:after="40"/>
        <w:ind w:left="340" w:hanging="17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-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[]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inne: ............................................................................................................................</w:t>
      </w:r>
    </w:p>
    <w:p w14:paraId="4C7D4B0B" w14:textId="77777777" w:rsidR="003559AB" w:rsidRPr="009C6F6E" w:rsidRDefault="00067706">
      <w:pPr>
        <w:spacing w:before="20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9. Weryfikacja przez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Zamawiającego</w:t>
      </w:r>
    </w:p>
    <w:tbl>
      <w:tblPr>
        <w:tblStyle w:val="Tabela-Siatka"/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92"/>
        <w:gridCol w:w="3969"/>
        <w:gridCol w:w="2268"/>
        <w:gridCol w:w="2381"/>
      </w:tblGrid>
      <w:tr w:rsidR="003559AB" w:rsidRPr="009C6F6E" w14:paraId="3E3C56DC" w14:textId="77777777">
        <w:trPr>
          <w:jc w:val="center"/>
        </w:trPr>
        <w:tc>
          <w:tcPr>
            <w:tcW w:w="397" w:type="dxa"/>
            <w:shd w:val="clear" w:color="auto" w:fill="E7E6E6"/>
          </w:tcPr>
          <w:p w14:paraId="7DB4C4D3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3969" w:type="dxa"/>
            <w:shd w:val="clear" w:color="auto" w:fill="E7E6E6"/>
          </w:tcPr>
          <w:p w14:paraId="1AEFDF1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Element weryfikacji</w:t>
            </w:r>
          </w:p>
        </w:tc>
        <w:tc>
          <w:tcPr>
            <w:tcW w:w="2268" w:type="dxa"/>
            <w:shd w:val="clear" w:color="auto" w:fill="E7E6E6"/>
          </w:tcPr>
          <w:p w14:paraId="7F4D784C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Ocena</w:t>
            </w:r>
          </w:p>
        </w:tc>
        <w:tc>
          <w:tcPr>
            <w:tcW w:w="2381" w:type="dxa"/>
            <w:shd w:val="clear" w:color="auto" w:fill="E7E6E6"/>
          </w:tcPr>
          <w:p w14:paraId="5A0CF5BE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Uwagi</w:t>
            </w:r>
          </w:p>
        </w:tc>
      </w:tr>
      <w:tr w:rsidR="003559AB" w:rsidRPr="009C6F6E" w14:paraId="35FC58DC" w14:textId="77777777">
        <w:trPr>
          <w:jc w:val="center"/>
        </w:trPr>
        <w:tc>
          <w:tcPr>
            <w:tcW w:w="397" w:type="dxa"/>
          </w:tcPr>
          <w:p w14:paraId="2BDD11C9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3969" w:type="dxa"/>
          </w:tcPr>
          <w:p w14:paraId="5B001A05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Raport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złożony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w terminie</w:t>
            </w:r>
          </w:p>
        </w:tc>
        <w:tc>
          <w:tcPr>
            <w:tcW w:w="2268" w:type="dxa"/>
          </w:tcPr>
          <w:p w14:paraId="2DF30F07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nie</w:t>
            </w:r>
          </w:p>
        </w:tc>
        <w:tc>
          <w:tcPr>
            <w:tcW w:w="2381" w:type="dxa"/>
          </w:tcPr>
          <w:p w14:paraId="609457E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</w:t>
            </w:r>
          </w:p>
        </w:tc>
      </w:tr>
      <w:tr w:rsidR="003559AB" w:rsidRPr="009C6F6E" w14:paraId="0D3A5FBB" w14:textId="77777777">
        <w:trPr>
          <w:jc w:val="center"/>
        </w:trPr>
        <w:tc>
          <w:tcPr>
            <w:tcW w:w="397" w:type="dxa"/>
          </w:tcPr>
          <w:p w14:paraId="2CE9CF02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3969" w:type="dxa"/>
          </w:tcPr>
          <w:p w14:paraId="20B7467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Raport kompletny</w:t>
            </w:r>
          </w:p>
        </w:tc>
        <w:tc>
          <w:tcPr>
            <w:tcW w:w="2268" w:type="dxa"/>
          </w:tcPr>
          <w:p w14:paraId="3216E254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nie</w:t>
            </w:r>
          </w:p>
        </w:tc>
        <w:tc>
          <w:tcPr>
            <w:tcW w:w="2381" w:type="dxa"/>
          </w:tcPr>
          <w:p w14:paraId="32F5729A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</w:t>
            </w:r>
          </w:p>
        </w:tc>
      </w:tr>
      <w:tr w:rsidR="003559AB" w:rsidRPr="009C6F6E" w14:paraId="22CC8A2C" w14:textId="77777777">
        <w:trPr>
          <w:jc w:val="center"/>
        </w:trPr>
        <w:tc>
          <w:tcPr>
            <w:tcW w:w="397" w:type="dxa"/>
          </w:tcPr>
          <w:p w14:paraId="13773DFC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3969" w:type="dxa"/>
          </w:tcPr>
          <w:p w14:paraId="6091B719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Załączone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dokumenty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potwierdzają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realizacje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wymagań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DNSH i zielonych zamowien</w:t>
            </w:r>
          </w:p>
        </w:tc>
        <w:tc>
          <w:tcPr>
            <w:tcW w:w="2268" w:type="dxa"/>
          </w:tcPr>
          <w:p w14:paraId="512A3005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tak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wymaga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uzupełnienia</w:t>
            </w:r>
          </w:p>
        </w:tc>
        <w:tc>
          <w:tcPr>
            <w:tcW w:w="2381" w:type="dxa"/>
          </w:tcPr>
          <w:p w14:paraId="5A8105E8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</w:t>
            </w:r>
          </w:p>
        </w:tc>
      </w:tr>
      <w:tr w:rsidR="003559AB" w:rsidRPr="009C6F6E" w14:paraId="347FF1EE" w14:textId="77777777">
        <w:trPr>
          <w:jc w:val="center"/>
        </w:trPr>
        <w:tc>
          <w:tcPr>
            <w:tcW w:w="397" w:type="dxa"/>
          </w:tcPr>
          <w:p w14:paraId="1BDD7B40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3969" w:type="dxa"/>
          </w:tcPr>
          <w:p w14:paraId="1ACE01BF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Stwierdzono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konieczność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uzupełnienia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/ </w:t>
            </w:r>
            <w:r w:rsidR="009C6F6E" w:rsidRPr="009C6F6E">
              <w:rPr>
                <w:rFonts w:asciiTheme="minorHAnsi" w:hAnsiTheme="minorHAnsi"/>
                <w:sz w:val="20"/>
                <w:szCs w:val="20"/>
                <w:lang w:val="pl-PL"/>
              </w:rPr>
              <w:t>wyjaśnienia</w:t>
            </w:r>
          </w:p>
        </w:tc>
        <w:tc>
          <w:tcPr>
            <w:tcW w:w="2268" w:type="dxa"/>
          </w:tcPr>
          <w:p w14:paraId="6C25B867" w14:textId="77777777" w:rsidR="003559AB" w:rsidRPr="009C6F6E" w:rsidRDefault="009C6F6E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nie []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tak</w:t>
            </w:r>
          </w:p>
        </w:tc>
        <w:tc>
          <w:tcPr>
            <w:tcW w:w="2381" w:type="dxa"/>
          </w:tcPr>
          <w:p w14:paraId="7E203436" w14:textId="77777777" w:rsidR="003559AB" w:rsidRPr="009C6F6E" w:rsidRDefault="00067706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................................................</w:t>
            </w:r>
          </w:p>
        </w:tc>
      </w:tr>
    </w:tbl>
    <w:p w14:paraId="2B710A1C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Zakres wymaganych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uzupełnień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jeżeli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dotyczy:</w:t>
      </w:r>
    </w:p>
    <w:p w14:paraId="2A9D9510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7A6C45D3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26BFA6A4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</w:t>
      </w:r>
    </w:p>
    <w:p w14:paraId="2168A624" w14:textId="77777777" w:rsidR="003559AB" w:rsidRPr="009C6F6E" w:rsidRDefault="00067706">
      <w:pPr>
        <w:spacing w:before="200" w:after="60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10. </w:t>
      </w:r>
      <w:r w:rsidR="009C6F6E" w:rsidRPr="009C6F6E">
        <w:rPr>
          <w:rFonts w:asciiTheme="minorHAnsi" w:hAnsiTheme="minorHAnsi"/>
          <w:b/>
          <w:sz w:val="20"/>
          <w:szCs w:val="20"/>
          <w:lang w:val="pl-PL"/>
        </w:rPr>
        <w:t>Oświadczenie</w:t>
      </w:r>
      <w:r w:rsidRPr="009C6F6E">
        <w:rPr>
          <w:rFonts w:asciiTheme="minorHAnsi" w:hAnsiTheme="minorHAnsi"/>
          <w:b/>
          <w:sz w:val="20"/>
          <w:szCs w:val="20"/>
          <w:lang w:val="pl-PL"/>
        </w:rPr>
        <w:t xml:space="preserve"> Wykonawcy</w:t>
      </w:r>
    </w:p>
    <w:p w14:paraId="46BA6E45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lastRenderedPageBreak/>
        <w:t xml:space="preserve">Wykonawca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oświadcza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ze przedmiot umowy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został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wykonany z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uwzględnieniem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wymagań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DNSH, zasad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zrównoważonego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rozwoju oraz zielonych zamowien publicznych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określonych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w SWZ, umowie i dokumentacji zamowienia.</w:t>
      </w:r>
    </w:p>
    <w:p w14:paraId="792539EF" w14:textId="77777777" w:rsidR="003559AB" w:rsidRPr="009C6F6E" w:rsidRDefault="00067706">
      <w:pPr>
        <w:spacing w:after="80" w:line="252" w:lineRule="auto"/>
        <w:rPr>
          <w:rFonts w:asciiTheme="minorHAnsi" w:hAnsiTheme="minorHAnsi"/>
          <w:sz w:val="20"/>
          <w:szCs w:val="20"/>
          <w:lang w:val="pl-PL"/>
        </w:rPr>
      </w:pPr>
      <w:r w:rsidRPr="009C6F6E">
        <w:rPr>
          <w:rFonts w:asciiTheme="minorHAnsi" w:hAnsiTheme="minorHAnsi"/>
          <w:sz w:val="20"/>
          <w:szCs w:val="20"/>
          <w:lang w:val="pl-PL"/>
        </w:rPr>
        <w:t xml:space="preserve">Wykonawca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oświadcza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że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według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jego najlepszej wiedzy realizacja zamowienia nie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spowodowała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znaczącej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szkody dla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celów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środowiskowych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w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szczególności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w zakresie ochrony klimatu, adaptacji do zmian klimatu, ochrony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zasobów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 wodnych, gospodarki o obiegu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zamkniętym</w:t>
      </w:r>
      <w:r w:rsidRPr="009C6F6E">
        <w:rPr>
          <w:rFonts w:asciiTheme="minorHAnsi" w:hAnsiTheme="minorHAnsi"/>
          <w:sz w:val="20"/>
          <w:szCs w:val="20"/>
          <w:lang w:val="pl-PL"/>
        </w:rPr>
        <w:t xml:space="preserve">, zapobiegania zanieczyszczeniom oraz ochrony </w:t>
      </w:r>
      <w:r w:rsidR="009C6F6E" w:rsidRPr="009C6F6E">
        <w:rPr>
          <w:rFonts w:asciiTheme="minorHAnsi" w:hAnsiTheme="minorHAnsi"/>
          <w:sz w:val="20"/>
          <w:szCs w:val="20"/>
          <w:lang w:val="pl-PL"/>
        </w:rPr>
        <w:t>bioróżnorodności</w:t>
      </w:r>
      <w:r w:rsidRPr="009C6F6E">
        <w:rPr>
          <w:rFonts w:asciiTheme="minorHAnsi" w:hAnsiTheme="minorHAnsi"/>
          <w:sz w:val="20"/>
          <w:szCs w:val="20"/>
          <w:lang w:val="pl-PL"/>
        </w:rPr>
        <w:t>.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3437"/>
        <w:gridCol w:w="3437"/>
        <w:gridCol w:w="3437"/>
      </w:tblGrid>
      <w:tr w:rsidR="003559AB" w:rsidRPr="009C6F6E" w14:paraId="1EE619D5" w14:textId="77777777">
        <w:trPr>
          <w:jc w:val="center"/>
        </w:trPr>
        <w:tc>
          <w:tcPr>
            <w:tcW w:w="3437" w:type="dxa"/>
            <w:shd w:val="clear" w:color="auto" w:fill="E7E6E6"/>
          </w:tcPr>
          <w:p w14:paraId="242C831B" w14:textId="77777777" w:rsidR="003559AB" w:rsidRPr="009C6F6E" w:rsidRDefault="009C6F6E">
            <w:pPr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Miejscowość</w:t>
            </w:r>
            <w:r w:rsidR="00067706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i data</w:t>
            </w:r>
          </w:p>
        </w:tc>
        <w:tc>
          <w:tcPr>
            <w:tcW w:w="3437" w:type="dxa"/>
            <w:shd w:val="clear" w:color="auto" w:fill="E7E6E6"/>
          </w:tcPr>
          <w:p w14:paraId="5AAE7142" w14:textId="77777777" w:rsidR="003559AB" w:rsidRPr="009C6F6E" w:rsidRDefault="00067706">
            <w:pPr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Podpis Wykonawcy</w:t>
            </w:r>
          </w:p>
        </w:tc>
        <w:tc>
          <w:tcPr>
            <w:tcW w:w="3437" w:type="dxa"/>
            <w:shd w:val="clear" w:color="auto" w:fill="E7E6E6"/>
          </w:tcPr>
          <w:p w14:paraId="713BD1A2" w14:textId="77777777" w:rsidR="003559AB" w:rsidRPr="009C6F6E" w:rsidRDefault="00067706">
            <w:pPr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Podpis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Zamawiającego</w:t>
            </w:r>
            <w:r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 / osoby </w:t>
            </w:r>
            <w:r w:rsidR="009C6F6E" w:rsidRPr="009C6F6E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weryfikującej</w:t>
            </w:r>
          </w:p>
        </w:tc>
      </w:tr>
      <w:tr w:rsidR="003559AB" w:rsidRPr="009C6F6E" w14:paraId="455C4D2F" w14:textId="77777777">
        <w:trPr>
          <w:jc w:val="center"/>
        </w:trPr>
        <w:tc>
          <w:tcPr>
            <w:tcW w:w="3437" w:type="dxa"/>
          </w:tcPr>
          <w:p w14:paraId="7C79BC18" w14:textId="77777777" w:rsidR="003559AB" w:rsidRPr="009C6F6E" w:rsidRDefault="00067706">
            <w:pPr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</w:t>
            </w:r>
          </w:p>
        </w:tc>
        <w:tc>
          <w:tcPr>
            <w:tcW w:w="3437" w:type="dxa"/>
          </w:tcPr>
          <w:p w14:paraId="6531DC01" w14:textId="77777777" w:rsidR="003559AB" w:rsidRPr="009C6F6E" w:rsidRDefault="00067706">
            <w:pPr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</w:t>
            </w:r>
          </w:p>
        </w:tc>
        <w:tc>
          <w:tcPr>
            <w:tcW w:w="3437" w:type="dxa"/>
          </w:tcPr>
          <w:p w14:paraId="44D1F2CC" w14:textId="77777777" w:rsidR="003559AB" w:rsidRPr="009C6F6E" w:rsidRDefault="00067706">
            <w:pPr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........................................</w:t>
            </w:r>
          </w:p>
        </w:tc>
      </w:tr>
      <w:tr w:rsidR="003559AB" w:rsidRPr="009C6F6E" w14:paraId="5FA8DC86" w14:textId="77777777">
        <w:trPr>
          <w:jc w:val="center"/>
        </w:trPr>
        <w:tc>
          <w:tcPr>
            <w:tcW w:w="3437" w:type="dxa"/>
          </w:tcPr>
          <w:p w14:paraId="0109CC16" w14:textId="77777777" w:rsidR="003559AB" w:rsidRPr="009C6F6E" w:rsidRDefault="003559AB">
            <w:pPr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3437" w:type="dxa"/>
          </w:tcPr>
          <w:p w14:paraId="6FE70A75" w14:textId="77777777" w:rsidR="003559AB" w:rsidRPr="009C6F6E" w:rsidRDefault="009C6F6E">
            <w:pPr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pieczęć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/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imię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 nazwisko</w:t>
            </w:r>
          </w:p>
        </w:tc>
        <w:tc>
          <w:tcPr>
            <w:tcW w:w="3437" w:type="dxa"/>
          </w:tcPr>
          <w:p w14:paraId="0D8919A1" w14:textId="77777777" w:rsidR="003559AB" w:rsidRPr="009C6F6E" w:rsidRDefault="009C6F6E">
            <w:pPr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pieczęć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/ </w:t>
            </w:r>
            <w:r w:rsidRPr="009C6F6E">
              <w:rPr>
                <w:rFonts w:asciiTheme="minorHAnsi" w:hAnsiTheme="minorHAnsi"/>
                <w:sz w:val="20"/>
                <w:szCs w:val="20"/>
                <w:lang w:val="pl-PL"/>
              </w:rPr>
              <w:t>imię</w:t>
            </w:r>
            <w:r w:rsidR="00067706" w:rsidRPr="009C6F6E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 i nazwisko</w:t>
            </w:r>
          </w:p>
        </w:tc>
      </w:tr>
    </w:tbl>
    <w:p w14:paraId="6C20F2DE" w14:textId="77777777" w:rsidR="004B3275" w:rsidRPr="009C6F6E" w:rsidRDefault="004B3275">
      <w:pPr>
        <w:rPr>
          <w:rFonts w:asciiTheme="minorHAnsi" w:hAnsiTheme="minorHAnsi"/>
          <w:sz w:val="20"/>
          <w:szCs w:val="20"/>
          <w:lang w:val="pl-PL"/>
        </w:rPr>
      </w:pPr>
    </w:p>
    <w:sectPr w:rsidR="004B3275" w:rsidRPr="009C6F6E" w:rsidSect="00034616">
      <w:pgSz w:w="12240" w:h="15840"/>
      <w:pgMar w:top="850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3D471" w14:textId="77777777" w:rsidR="00C65480" w:rsidRDefault="00C65480">
      <w:pPr>
        <w:spacing w:after="0" w:line="240" w:lineRule="auto"/>
      </w:pPr>
      <w:r>
        <w:separator/>
      </w:r>
    </w:p>
  </w:endnote>
  <w:endnote w:type="continuationSeparator" w:id="0">
    <w:p w14:paraId="55D35DFD" w14:textId="77777777" w:rsidR="00C65480" w:rsidRDefault="00C65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D9EEE" w14:textId="77777777" w:rsidR="00C65480" w:rsidRDefault="00C65480">
      <w:pPr>
        <w:spacing w:after="0" w:line="240" w:lineRule="auto"/>
      </w:pPr>
      <w:r>
        <w:separator/>
      </w:r>
    </w:p>
  </w:footnote>
  <w:footnote w:type="continuationSeparator" w:id="0">
    <w:p w14:paraId="7A317CDE" w14:textId="77777777" w:rsidR="00C65480" w:rsidRDefault="00C654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10645743">
    <w:abstractNumId w:val="8"/>
  </w:num>
  <w:num w:numId="2" w16cid:durableId="2090499034">
    <w:abstractNumId w:val="6"/>
  </w:num>
  <w:num w:numId="3" w16cid:durableId="1512649045">
    <w:abstractNumId w:val="5"/>
  </w:num>
  <w:num w:numId="4" w16cid:durableId="2116245032">
    <w:abstractNumId w:val="4"/>
  </w:num>
  <w:num w:numId="5" w16cid:durableId="1757752438">
    <w:abstractNumId w:val="7"/>
  </w:num>
  <w:num w:numId="6" w16cid:durableId="1862431406">
    <w:abstractNumId w:val="3"/>
  </w:num>
  <w:num w:numId="7" w16cid:durableId="299577175">
    <w:abstractNumId w:val="2"/>
  </w:num>
  <w:num w:numId="8" w16cid:durableId="799763386">
    <w:abstractNumId w:val="1"/>
  </w:num>
  <w:num w:numId="9" w16cid:durableId="1834878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7706"/>
    <w:rsid w:val="00087F1C"/>
    <w:rsid w:val="0015074B"/>
    <w:rsid w:val="0029639D"/>
    <w:rsid w:val="00326F90"/>
    <w:rsid w:val="003559AB"/>
    <w:rsid w:val="00370325"/>
    <w:rsid w:val="00432A8D"/>
    <w:rsid w:val="00470EE4"/>
    <w:rsid w:val="004B3275"/>
    <w:rsid w:val="00897622"/>
    <w:rsid w:val="009C6F6E"/>
    <w:rsid w:val="00AA1D8D"/>
    <w:rsid w:val="00B47730"/>
    <w:rsid w:val="00C65480"/>
    <w:rsid w:val="00CB0664"/>
    <w:rsid w:val="00EF13B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B4326E"/>
  <w14:defaultImageDpi w14:val="300"/>
  <w15:docId w15:val="{3CC6D2D8-180D-4103-99CB-20DB3F68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C126D0-69E5-4126-AF62-6DF57674F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2079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</dc:creator>
  <cp:keywords/>
  <cp:lastModifiedBy>User</cp:lastModifiedBy>
  <cp:revision>9</cp:revision>
  <dcterms:created xsi:type="dcterms:W3CDTF">2013-12-23T23:15:00Z</dcterms:created>
  <dcterms:modified xsi:type="dcterms:W3CDTF">2026-05-04T12:10:00Z</dcterms:modified>
  <cp:category/>
</cp:coreProperties>
</file>